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Nachbeprobung Hotel Flims Waldhaus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