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3489180" name="9cbb3f3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457416" name="9cbb3f30-0b12-11f1-866a-27e693633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6520073" name="a07057f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343816" name="a07057f0-0b12-11f1-866a-27e693633c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538388" name="f1e4216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8638" name="f1e42160-0b13-11f1-866a-27e693633c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966185" name="f535965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722467" name="f5359650-0b13-11f1-866a-27e693633c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393733" name="0afb2a4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134782" name="0afb2a40-0b14-11f1-866a-27e693633c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7092457" name="0e04c0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691776" name="0e04c0c0-0b14-11f1-866a-27e693633c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796869" name="bace26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925355" name="bace26c0-0b14-11f1-866a-27e693633c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424960" name="becb932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207780" name="becb9320-0b14-11f1-866a-27e693633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3362957" name="fdcf51b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775285" name="fdcf51b0-0b14-11f1-866a-27e693633c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780256" name="05e4693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64307" name="05e46930-0b15-11f1-866a-27e693633c4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833785" name="2f52566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492171" name="2f525660-0b15-11f1-866a-27e693633c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3312528" name="3274f32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262750" name="3274f320-0b15-11f1-866a-27e693633c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6947436" name="62f247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530167" name="62f247a0-0b15-11f1-866a-27e693633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400344" name="66ccc2b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813225" name="66ccc2b0-0b15-11f1-866a-27e693633c4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1096400" name="79ac26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090298" name="79ac26a0-0b15-11f1-866a-27e693633c4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5378389" name="7d0a6cd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750871" name="7d0a6cd0-0b15-11f1-866a-27e693633c4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7151163" name="393b9c3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033028" name="393b9c30-0b16-11f1-866a-27e693633c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864748" name="3ed0235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500597" name="3ed02350-0b16-11f1-866a-27e693633c4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433517" name="8bca19e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625744" name="8bca19e0-0b16-11f1-866a-27e693633c4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82395" name="9410c8b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969793" name="9410c8b0-0b16-11f1-866a-27e693633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Lüftungskasten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2485238" name="b46cc7d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339994" name="b46cc7d0-0b16-11f1-866a-27e693633c4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924971" name="b7cbaa4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618677" name="b7cbaa40-0b16-11f1-866a-27e693633c4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3371764" name="55810c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409982" name="55810c30-0b17-11f1-866a-27e693633c4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649602" name="5b6ed6e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835635" name="5b6ed6e0-0b17-11f1-866a-27e693633c4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400122" name="7f4d6d1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859054" name="7f4d6d10-0b17-11f1-866a-27e693633c4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670485" name="82d0042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556686" name="82d00420-0b17-11f1-866a-27e693633c4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389773" name="a331818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527248" name="a3318180-0b17-11f1-866a-27e693633c4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412666" name="aa633de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743090" name="aa633de0-0b17-11f1-866a-27e693633c4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0946120" name="d250a5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665586" name="d250a590-0b17-11f1-866a-27e693633c4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778523" name="d5b83a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984754" name="d5b83a90-0b17-11f1-866a-27e693633c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005919" name="ecfe540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028203" name="ecfe5400-0b17-11f1-866a-27e693633c4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927111" name="f22ee9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693228" name="f22ee930-0b17-11f1-866a-27e693633c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156416" name="06fc889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757967" name="06fc8890-0b18-11f1-866a-27e693633c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0735842" name="0bb99b7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638107" name="0bb99b70-0b18-11f1-866a-27e693633c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97465493" name="de7b01c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742" name="de7b01c0-0b18-11f1-866a-27e693633c4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0862909" name="e17025e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471737" name="e17025e0-0b18-11f1-866a-27e693633c4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89062" name="eae31fb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399977" name="eae31fb0-0b18-11f1-866a-27e693633c4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9131136" name="ee74f90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094735" name="ee74f900-0b18-11f1-866a-27e693633c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5460252" name="1e18413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489554" name="1e184130-0b19-11f1-866a-27e693633c4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1249412" name="250182e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109722" name="250182e0-0b19-11f1-866a-27e693633c4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297440" name="34da84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07648" name="34da84a0-0b19-11f1-866a-27e693633c4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819709" name="38e2c6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325147" name="38e2c670-0b19-11f1-866a-27e693633c4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439266" name="526450f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203180" name="526450f0-0b19-11f1-866a-27e693633c4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33176468" name="67cc348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76668" name="67cc3480-0b19-11f1-866a-27e693633c4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063862" name="7aed83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981259" name="7aed8370-0b19-11f1-866a-27e693633c4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825043" name="7ec6ed1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593178" name="7ec6ed10-0b19-11f1-866a-27e693633c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800536" name="913518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226663" name="913518a0-0b19-11f1-866a-27e693633c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72532666" name="966c649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993523" name="966c6490-0b19-11f1-866a-27e693633c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131216" name="c446376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021180" name="c4463760-0b19-11f1-866a-27e693633c4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951855" name="c751548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557358" name="c7515480-0b19-11f1-866a-27e693633c4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730801" name="06d2325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338861" name="06d23250-0b1a-11f1-866a-27e693633c42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883153" name="0bd268b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937665" name="0bd268b0-0b1a-11f1-866a-27e693633c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068347" name="2459187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661440" name="24591870-0b1a-11f1-866a-27e693633c4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5405613" name="28543ae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184002" name="28543ae0-0b1a-11f1-866a-27e693633c4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471200" name="a091f01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286973" name="a091f010-0b1a-11f1-866a-27e693633c4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1663945" name="aa9c47e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07982" name="aa9c47e0-0b1a-11f1-866a-27e693633c4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4666532" name="b3028ca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301662" name="b3028ca0-0b1a-11f1-866a-27e693633c42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903454" name="b933f00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700560" name="b933f000-0b1a-11f1-866a-27e693633c4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6674909" name="7d1dc99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195187" name="7d1dc990-0b1c-11f1-866a-27e693633c4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706980" name="8023687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383535" name="80236870-0b1c-11f1-866a-27e693633c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8412186" name="e92c723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661589" name="e92c7230-0b1c-11f1-866a-27e693633c4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855493" name="eb0aa81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409814" name="eb0aa810-0b1c-11f1-866a-27e693633c4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852384" name="fc28acf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823876" name="fc28acf0-0b1c-11f1-866a-27e693633c42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2441971" name="ff63dac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402849" name="ff63dac0-0b1c-11f1-866a-27e693633c42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309072" name="0da6ac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41728" name="0da6ac20-0b1d-11f1-866a-27e693633c4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439701" name="117ae5a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633441" name="117ae5a0-0b1d-11f1-866a-27e693633c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642852" name="27f08fb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884928" name="27f08fb0-0b1d-11f1-866a-27e693633c4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7652956" name="29cb6a3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409228" name="29cb6a30-0b1d-11f1-866a-27e693633c4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760152" name="34962bd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454899" name="34962bd0-0b1d-11f1-866a-27e693633c4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829237" name="37b064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024964" name="37b06420-0b1d-11f1-866a-27e693633c4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012069" name="08d35cb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231569" name="08d35cb0-0b1e-11f1-866a-27e693633c4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184215" name="0f97150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983746" name="0f971500-0b1e-11f1-866a-27e693633c42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26440" name="2b2d009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631996" name="2b2d0090-0b1e-11f1-866a-27e693633c42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6979771" name="2e6a514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54175" name="2e6a5140-0b1e-11f1-866a-27e693633c42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8629858" name="4024962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81816" name="40249620-0b1e-11f1-866a-27e693633c4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1324" name="44f2c00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465279" name="44f2c000-0b1e-11f1-866a-27e693633c4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486040" name="1a0c472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773925" name="1a0c4720-0b1f-11f1-866a-27e693633c4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4416436" name="21616a0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187226" name="21616a00-0b1f-11f1-866a-27e693633c4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929563" name="3aa43dd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444949" name="3aa43dd0-0b1f-11f1-866a-27e693633c4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311542" name="3e8a78b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898920" name="3e8a78b0-0b1f-11f1-866a-27e693633c4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630498" name="a42cc5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002894" name="a42cc5e0-0b21-11f1-866a-27e693633c4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218842" name="a775fd7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98569" name="a775fd70-0b21-11f1-866a-27e693633c4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831251" name="dd9bfd5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791901" name="dd9bfd50-0b21-11f1-866a-27e693633c42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7512738" name="e0b8f4c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708814" name="e0b8f4c0-0b21-11f1-866a-27e693633c4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782752" name="eca68b8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809109" name="eca68b80-0b21-11f1-866a-27e693633c4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3488924" name="ef35c1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975239" name="ef35c1e0-0b21-11f1-866a-27e693633c42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0246350" name="f696f2b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221987" name="f696f2b0-0b21-11f1-866a-27e693633c4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4700016" name="fc3787c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538730" name="fc3787c0-0b21-11f1-866a-27e693633c42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994449" name="0d8a0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715343" name="0d8a0a20-0b22-11f1-866a-27e693633c4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46553" name="132f5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962940" name="132f5a20-0b22-11f1-866a-27e693633c42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9953364" name="1eb7ed8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581905" name="1eb7ed80-0b22-11f1-866a-27e693633c4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927216" name="2455c37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27232" name="2455c370-0b22-11f1-866a-27e693633c4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038037" name="4b16c3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420301" name="4b16c3a0-0b23-11f1-866a-27e693633c42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3950948" name="529ce19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714777" name="529ce190-0b23-11f1-866a-27e693633c42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373100" name="6d16fce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573613" name="6d16fce0-0b23-11f1-866a-27e693633c4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336518" name="70f87cd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83422" name="70f87cd0-0b23-11f1-866a-27e693633c4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911275" name="7f091a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757146" name="7f091aa0-0b23-11f1-866a-27e693633c42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71009" name="84d5efd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965049" name="84d5efd0-0b23-11f1-866a-27e693633c42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8941729" name="97ecb77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35831" name="97ecb770-0b23-11f1-866a-27e693633c4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4423911" name="9c1f8bb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092667" name="9c1f8bb0-0b23-11f1-866a-27e693633c4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412281" name="1648e4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84698" name="1648e440-0b24-11f1-866a-27e693633c4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689702" name="194a8b8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657152" name="194a8b80-0b24-11f1-866a-27e693633c4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8292800" name="3e51ea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351303" name="3e51ea40-0b24-11f1-866a-27e693633c42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9678809" name="42621b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105658" name="42621b50-0b24-11f1-866a-27e693633c42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269124" name="5740d1b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371562" name="5740d1b0-0b24-11f1-866a-27e693633c42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561019" name="5aae0c0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263645" name="5aae0c00-0b24-11f1-866a-27e693633c42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908887" name="65c62a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449297" name="65c62a50-0b24-11f1-866a-27e693633c42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5731894" name="6a3a26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180038" name="6a3a2640-0b24-11f1-866a-27e693633c4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0164019" name="88ec6f3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62948" name="88ec6f30-0b33-11f1-866a-27e693633c4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639769" name="8b8605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711369" name="8b8605d0-0b33-11f1-866a-27e693633c42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53911" name="a39d03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160866" name="a39d03d0-0b33-11f1-866a-27e693633c42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8547561" name="a7e079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021525" name="a7e079e0-0b33-11f1-866a-27e693633c4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559376" name="b475e9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885913" name="b475e960-0b33-11f1-866a-27e693633c42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9890190" name="b6bd68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240710" name="b6bd6860-0b33-11f1-866a-27e693633c42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5522611" name="c12c75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819970" name="c12c7570-0b33-11f1-866a-27e693633c4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297198" name="c383d2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359943" name="c383d2f0-0b33-11f1-866a-27e693633c42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2394438" name="ce4322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583286" name="ce4322e0-0b33-11f1-866a-27e693633c42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827735" name="d32a530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973026" name="d32a5300-0b33-11f1-866a-27e693633c4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859230" name="e47bc3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092817" name="e47bc3f0-0b33-11f1-866a-27e693633c42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019862" name="e7a53e8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587366" name="e7a53e80-0b33-11f1-866a-27e693633c4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7000227" name="f79aa1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288418" name="f79aa1e0-0b33-11f1-866a-27e693633c42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6637413" name="faa45f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894324" name="faa45f70-0b33-11f1-866a-27e693633c42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1829648" name="095c39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136331" name="095c39c0-0b34-11f1-866a-27e693633c42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4043520" name="0bab0b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078758" name="0bab0bc0-0b34-11f1-866a-27e693633c42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5890839" name="15ade9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845244" name="15ade980-0b34-11f1-866a-27e693633c42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643544" name="1886d31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911643" name="1886d310-0b34-11f1-866a-27e693633c42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100642" name="2989d5e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794118" name="2989d5e0-0b34-11f1-866a-27e693633c42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304865" name="2d12395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994339" name="2d123950-0b34-11f1-866a-27e693633c42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4098739" name="3a9dc8a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97502" name="3a9dc8a0-0b34-11f1-866a-27e693633c42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6950918" name="3eae47d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704388" name="3eae47d0-0b34-11f1-866a-27e693633c42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9681132" name="48b67c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564977" name="48b67cc0-0b34-11f1-866a-27e693633c42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404477" name="4bff181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035623" name="4bff1810-0b34-11f1-866a-27e693633c42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547563" name="56c4f7b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708510" name="56c4f7b0-0b34-11f1-866a-27e693633c42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1920884" name="5a0fdcf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504994" name="5a0fdcf0-0b34-11f1-866a-27e693633c42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983501" name="9060bd6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597141" name="9060bd60-0b34-11f1-866a-27e693633c42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787114" name="94870e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34467" name="94870e80-0b34-11f1-866a-27e693633c42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081684" name="05c2c9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564554" name="05c2c9e0-0b35-11f1-866a-27e693633c42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723227" name="09d7dc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526389" name="09d7dcf0-0b35-11f1-866a-27e693633c42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8796707" name="1830322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598741" name="18303220-0b35-11f1-866a-27e693633c42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3306899" name="1d4e77d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310514" name="1d4e77d0-0b35-11f1-866a-27e693633c42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0360998" name="2b7b77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253737" name="2b7b7740-0b35-11f1-866a-27e693633c42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906212" name="2e498b6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152902" name="2e498b60-0b35-11f1-866a-27e693633c42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556558" name="3a5f1c8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103279" name="3a5f1c80-0b35-11f1-866a-27e693633c4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3960051" name="3dd5a5a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562715" name="3dd5a5a0-0b35-11f1-866a-27e693633c42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8536058" name="4a8ec9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176062" name="4a8ec9c0-0b35-11f1-866a-27e693633c42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591404" name="4d45ac6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104678" name="4d45ac60-0b35-11f1-866a-27e693633c42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087921" name="5ad448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673081" name="5ad448f0-0b35-11f1-866a-27e693633c42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4139222" name="5da2ab3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689230" name="5da2ab30-0b35-11f1-866a-27e693633c4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644172" name="69ce0e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306310" name="69ce0e40-0b35-11f1-866a-27e693633c42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669440" name="6cdf45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819124" name="6cdf45e0-0b35-11f1-866a-27e693633c4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590833" name="91c6727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82662" name="91c67270-0b35-11f1-866a-27e693633c42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2300955" name="959072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470691" name="959072c0-0b35-11f1-866a-27e693633c4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9398713" name="d878376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674422" name="d8783760-0b37-11f1-866a-27e693633c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85371874" name="e437441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962006" name="e4374410-0b37-11f1-866a-27e693633c42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372595" name="fd6d6db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702017" name="fd6d6db0-0b37-11f1-866a-27e693633c42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191667" name="ff4a922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321568" name="ff4a9220-0b37-11f1-866a-27e693633c42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552194" name="0b3087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026560" name="0b3087c0-0b38-11f1-866a-27e693633c42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359489" name="0dde69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975612" name="0dde69b0-0b38-11f1-866a-27e693633c42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1308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240033" name="1d5a5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210991" name="1d5a5750-0b38-11f1-866a-27e693633c42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944099" name="1f9a83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060337" name="1f9a8350-0b38-11f1-866a-27e693633c42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468999" name="299e4b7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021516" name="299e4b70-0b38-11f1-866a-27e693633c42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364036" name="2caac82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835105" name="2caac820-0b38-11f1-866a-27e693633c42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7973350" name="3f4b4e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202991" name="3f4b4e50-0b38-11f1-866a-27e693633c4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1696957" name="43b4c2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261999" name="43b4c2f0-0b38-11f1-866a-27e693633c42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5854925" name="535ffd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236993" name="535ffdf0-0b38-11f1-866a-27e693633c42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3272512" name="574882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637707" name="574882c0-0b38-11f1-866a-27e693633c42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027501" name="614dd1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508378" name="614dd180-0b38-11f1-866a-27e693633c42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912491" name="6585aed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100188" name="6585aed0-0b38-11f1-866a-27e693633c42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1318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881656" name="6fc98d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695099" name="6fc98d30-0b38-11f1-866a-27e693633c42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559292" name="73e4e1d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442312" name="73e4e1d0-0b38-11f1-866a-27e693633c42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26661" name="7e1a1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936484" name="7e1a1a30-0b38-11f1-866a-27e693633c42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8569252" name="83fb3a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640099" name="83fb3ab0-0b38-11f1-866a-27e693633c42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4659152" name="947c8a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821140" name="947c8a60-0b38-11f1-866a-27e693633c4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786612" name="974101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191921" name="97410190-0b38-11f1-866a-27e693633c42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1403263" name="ad195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936155" name="ad195a30-0b38-11f1-866a-27e693633c42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1761524" name="b1225f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947226" name="b1225f50-0b38-11f1-866a-27e693633c42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3775808" name="bde01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273245" name="bde01750-0b38-11f1-866a-27e693633c42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33427" name="c139f0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985385" name="c139f0b0-0b38-11f1-866a-27e693633c42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1635566" name="d20e90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536997" name="d20e9080-0b38-11f1-866a-27e693633c42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1104312" name="d69fb1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464448" name="d69fb160-0b38-11f1-866a-27e693633c42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471058" name="e842c4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242915" name="e842c4c0-0b38-11f1-866a-27e693633c42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76471" name="eb1f30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46684" name="eb1f30c0-0b38-11f1-866a-27e693633c42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0927205" name="faf377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83492" name="faf37790-0b38-11f1-866a-27e693633c42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365663" name="00ad12e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3441" name="00ad12e0-0b39-11f1-866a-27e693633c42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012083" name="08cba04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118572" name="08cba040-0b39-11f1-866a-27e693633c42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64304" name="0be870a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455490" name="0be870a0-0b39-11f1-866a-27e693633c42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5114076" name="30e7b91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384787" name="30e7b910-0b39-11f1-866a-27e693633c42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251497" name="342f6a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8415" name="342f6a00-0b39-11f1-866a-27e693633c42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944949" name="403f07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557241" name="403f07b0-0b39-11f1-866a-27e693633c42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505408" name="48f6c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713051" name="48f6c7d0-0b39-11f1-866a-27e693633c4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841739" name="54687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008903" name="546877d0-0b39-11f1-866a-27e693633c42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476011" name="5c0bba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527112" name="5c0bbab0-0b39-11f1-866a-27e693633c42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1922439" name="6698b0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324740" name="6698b000-0b39-11f1-866a-27e693633c42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478299" name="6b585a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665330" name="6b585af0-0b39-11f1-866a-27e693633c42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973101" name="7eef28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89648" name="7eef2800-0b39-11f1-866a-27e693633c42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847945" name="83b6c23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313205" name="83b6c230-0b39-11f1-866a-27e693633c42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869119" name="94d6e9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735360" name="94d6e9f0-0b39-11f1-866a-27e693633c42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160809" name="9792fc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989467" name="9792fcb0-0b39-11f1-866a-27e693633c42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119230" name="49b1a1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397751" name="49b1a170-0b3b-11f1-866a-27e693633c42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1809146" name="55e84f2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697158" name="55e84f20-0b3b-11f1-866a-27e693633c42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UG Aufgang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1523024" name="62b6d00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213342" name="62b6d000-0b3b-11f1-866a-27e693633c42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392895" name="65d156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302838" name="65d15670-0b3b-11f1-866a-27e693633c42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8979261" name="a9cb4e6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945248" name="a9cb4e60-0b3d-11f1-866a-27e693633c42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1494408" name="ac46fcc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643704" name="ac46fcc0-0b3d-11f1-866a-27e693633c42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770963" name="cf3343b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672132" name="cf3343b0-0b3d-11f1-866a-27e693633c42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5194281" name="d2dd5ff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115756" name="d2dd5ff0-0b3d-11f1-866a-27e693633c42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Geräte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652906" name="e91e8c8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587911" name="e91e8c80-0b3d-11f1-866a-27e693633c42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749452" name="eb4711d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623345" name="eb4711d0-0b3d-11f1-866a-27e693633c42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687554" name="82c73fd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671061" name="82c73fd0-0b3e-11f1-866a-27e693633c42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0786211" name="13523ab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957679" name="13523ab0-0b3e-11f1-866a-27e693633c42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365640" name="9d9017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794148" name="9d901760-0b3e-11f1-866a-27e693633c42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008693" name="a2bc18b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23776" name="a2bc18b0-0b3e-11f1-866a-27e693633c42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557944" name="ade17d7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538670" name="ade17d70-0b3e-11f1-866a-27e693633c42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872410" name="b1b0ade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246843" name="b1b0ade0-0b3e-11f1-866a-27e693633c42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4803868" name="bfef398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86665" name="bfef3980-0b3e-11f1-866a-27e693633c42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199874" name="c227c4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067935" name="c227c460-0b3e-11f1-866a-27e693633c42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3264050" name="cea36a5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585956" name="cea36a50-0b3e-11f1-866a-27e693633c42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8348015" name="d62df51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582937" name="d62df510-0b3e-11f1-866a-27e693633c42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533099" name="e18dcac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676832" name="e18dcac0-0b3e-11f1-866a-27e693633c42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3845315" name="e4833d0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84434" name="e4833d00-0b3e-11f1-866a-27e693633c42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29040" name="22d3ff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269320" name="22d3ff40-0b3f-11f1-866a-27e693633c42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6570227" name="271ccc8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533081" name="271ccc80-0b3f-11f1-866a-27e693633c42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780159" name="34e082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338223" name="34e082d0-0b3f-11f1-866a-27e693633c42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3659867" name="38326cf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020552" name="38326cf0-0b3f-11f1-866a-27e693633c42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341524" name="417f41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832805" name="417f4120-0b3f-11f1-866a-27e693633c42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537644" name="446cc4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176276" name="446cc420-0b3f-11f1-866a-27e693633c42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9128419" name="501b7d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744789" name="501b7d20-0b3f-11f1-866a-27e693633c42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2838976" name="54dde73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675286" name="54dde730-0b3f-11f1-866a-27e693633c42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533345" name="650a60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73694" name="650a6020-0b3f-11f1-866a-27e693633c42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3148174" name="6946a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801394" name="6946aa40-0b3f-11f1-866a-27e693633c42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835042" name="72204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884748" name="72204a40-0b3f-11f1-866a-27e693633c42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585273" name="777c5c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382849" name="777c5c40-0b3f-11f1-866a-27e693633c42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0195068" name="8f96196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775506" name="8f961960-0b3f-11f1-866a-27e693633c42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561539" name="92217f3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015583" name="92217f30-0b3f-11f1-866a-27e693633c42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634443" name="a20619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399975" name="a20619b0-0b3f-11f1-866a-27e693633c42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722463" name="a50242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454482" name="a50242b0-0b3f-11f1-866a-27e693633c42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286862" name="b192821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608346" name="b1928210-0b3f-11f1-866a-27e693633c4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275171" name="b45153f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833237" name="b45153f0-0b3f-11f1-866a-27e693633c4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7436847" name="c3cbe2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31538" name="c3cbe200-0b3f-11f1-866a-27e693633c42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719900" name="c872d4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381185" name="c872d4d0-0b3f-11f1-866a-27e693633c42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053984" name="d63d90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510983" name="d63d9000-0b3f-11f1-866a-27e693633c42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119420" name="d9d02ca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269527" name="d9d02ca0-0b3f-11f1-866a-27e693633c42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511009" name="e4c83f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02647" name="e4c83fd0-0b3f-11f1-866a-27e693633c42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714606" name="e81d5e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347500" name="e81d5e40-0b3f-11f1-866a-27e693633c4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780446" name="164243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414854" name="164243d0-0b40-11f1-866a-27e693633c42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9237002" name="192c92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589873" name="192c9280-0b40-11f1-866a-27e693633c42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3237492" name="2b6ef32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279061" name="2b6ef320-0b40-11f1-866a-27e693633c42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228068" name="2e2b05e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371934" name="2e2b05e0-0b40-11f1-866a-27e693633c42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963220" name="370cbc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564413" name="370cbc30-0b40-11f1-866a-27e693633c42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2057279" name="3e5709a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085691" name="3e5709a0-0b40-11f1-866a-27e693633c4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4796352" name="4ab00c6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549832" name="4ab00c60-0b40-11f1-866a-27e693633c42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5756255" name="54008a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996555" name="54008a10-0b40-11f1-866a-27e693633c42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000947" name="5af9d1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775565" name="5af9d150-0b40-11f1-866a-27e693633c4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516220" name="5d40b4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41013" name="5d40b410-0b40-11f1-866a-27e693633c42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0184798" name="65aa06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37830" name="65aa0610-0b40-11f1-866a-27e693633c42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641490" name="683b5f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509584" name="683b5f50-0b40-11f1-866a-27e693633c42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526476" name="7c2fb5b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067471" name="7c2fb5b0-0b40-11f1-866a-27e693633c42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0321813" name="7f84fb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561898" name="7f84fb30-0b40-11f1-866a-27e693633c42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1557158" name="9bde5d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73662" name="9bde5dd0-0b40-11f1-866a-27e693633c42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5431746" name="9f16a57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429813" name="9f16a570-0b40-11f1-866a-27e693633c42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501971" name="aebc62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382745" name="aebc6230-0b40-11f1-866a-27e693633c42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6908241" name="b31f20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738222" name="b31f2010-0b40-11f1-866a-27e693633c42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6831159" name="c6472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685368" name="c64725c0-0b40-11f1-866a-27e693633c42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995335" name="ca3ec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45708" name="ca3ec5c0-0b40-11f1-866a-27e693633c42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706589" name="d3d3c6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322168" name="d3d3c680-0b40-11f1-866a-27e693633c42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0037800" name="d6ca98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477922" name="d6ca9850-0b40-11f1-866a-27e693633c42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2231215" name="36c8df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089177" name="36c8dff0-0b41-11f1-866a-27e693633c42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9444681" name="6127bc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734161" name="6127bcd0-0b41-11f1-866a-27e693633c42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10146" name="70f3511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0453" name="70f35110-0b41-11f1-866a-27e693633c42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1881538" name="74a5358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112717" name="74a53580-0b41-11f1-866a-27e693633c42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0474607" name="7d2a25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372126" name="7d2a25d0-0b41-11f1-866a-27e693633c42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7235714" name="81fa99a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476457" name="81fa99a0-0b41-11f1-866a-27e693633c42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3951739" name="8aa428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040146" name="8aa428f0-0b41-11f1-866a-27e693633c42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001470" name="8d9b97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608001" name="8d9b9700-0b41-11f1-866a-27e693633c42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6959960" name="94832b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931741" name="94832b00-0b41-11f1-866a-27e693633c42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009090" name="9ae402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35237" name="9ae402d0-0b41-11f1-866a-27e693633c42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2526884" name="b653057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99660" name="b6530570-0b41-11f1-866a-27e693633c42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943144" name="bbddc89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151837" name="bbddc890-0b41-11f1-866a-27e693633c42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024719" name="d8bfe3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075529" name="d8bfe330-0b41-11f1-866a-27e693633c42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9204581" name="dc77e22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728350" name="dc77e220-0b41-11f1-866a-27e693633c42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924667" name="f403de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934552" name="f403de30-0b41-11f1-866a-27e693633c42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7087808" name="f71e168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592903" name="f71e1680-0b41-11f1-866a-27e693633c42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951420" name="05e2e92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869933" name="05e2e920-0b42-11f1-866a-27e693633c42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0119455" name="10cb930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459352" name="10cb9300-0b42-11f1-866a-27e693633c42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5831358" name="253148d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431143" name="253148d0-0b42-11f1-866a-27e693633c42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90010" name="27a296f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70000" name="27a296f0-0b42-11f1-866a-27e693633c42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3775046" name="35dc409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850861" name="35dc4090-0b42-11f1-866a-27e693633c42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189616" name="39df795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123584" name="39df7950-0b42-11f1-866a-27e693633c42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165393" name="538a8f6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147108" name="538a8f60-0b43-11f1-866a-27e693633c42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646264" name="5718bf3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352018" name="5718bf30-0b43-11f1-866a-27e693633c42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007000" name="922a0d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514250" name="922a0de0-0b43-11f1-866a-27e693633c42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835184" name="9d1af52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939184" name="9d1af520-0b43-11f1-866a-27e693633c42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61333" name="a64dff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460530" name="a64dffc0-0b43-11f1-866a-27e693633c42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931025" name="a918d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039410" name="a918df90-0b43-11f1-866a-27e693633c42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3847135" name="b28a79d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272796" name="b28a79d0-0b43-11f1-866a-27e693633c42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668676" name="b6b7f6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11208" name="b6b7f6e0-0b43-11f1-866a-27e693633c42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4575633" name="c42bb87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027440" name="c42bb870-0b43-11f1-866a-27e693633c42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986893" name="c7212ab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108895" name="c7212ab0-0b43-11f1-866a-27e693633c4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412682" name="d5800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23543" name="d5800f90-0b43-11f1-866a-27e693633c42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8062822" name="d26980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32532" name="d26980c0-0b43-11f1-866a-27e693633c42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348333" name="faf4880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378998" name="faf48800-0b43-11f1-866a-27e693633c4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720295" name="000d9d9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789107" name="000d9d90-0b44-11f1-866a-27e693633c42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9745992" name="0d4392d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36104" name="0d4392d0-0b44-11f1-866a-27e693633c42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331040" name="0f32919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76106" name="0f329190-0b44-11f1-866a-27e693633c42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9607921" name="1b35ac2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74647" name="1b35ac20-0b44-11f1-866a-27e693633c4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067593" name="1f1a124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916047" name="1f1a1240-0b44-11f1-866a-27e693633c42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 Hotel Flims Waldhaus</w:t>
          </w:r>
        </w:p>
        <w:p>
          <w:pPr>
            <w:spacing w:before="0" w:after="0"/>
          </w:pPr>
          <w:r>
            <w:t>735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footer.xml" Type="http://schemas.openxmlformats.org/officeDocument/2006/relationships/footer" Id="rId31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