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0833959" name="e1403b10-0d6f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5111324" name="e1403b10-0d6f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5344589" name="e4250b80-0d6f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1525447" name="e4250b80-0d6f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7318049" name="0eccd84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362011" name="0eccd840-0d70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2059167" name="149c6c9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0466716" name="149c6c90-0d70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1010152" name="251816f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4372580" name="251816f0-0d70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3577828" name="29b0b1e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846946" name="29b0b1e0-0d70-11f1-9f6f-c3de6f6daf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8942594" name="45f5a22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0642338" name="45f5a220-0d70-11f1-9f6f-c3de6f6daf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0131062" name="48a4e3a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6491688" name="48a4e3a0-0d70-11f1-9f6f-c3de6f6daf4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