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Altwiesenstrasse 46, 5436 Würenlos,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736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