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4790364" name="c77e820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331437" name="c77e8200-0d69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7250932" name="cb3a789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136254" name="cb3a7890-0d69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5596684" name="e382bfc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689667" name="e382bfc0-0d69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54399" name="e83a2d5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941568" name="e83a2d50-0d69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8389989" name="f99477e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564925" name="f99477e0-0d69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7478123" name="fc981af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272415" name="fc981af0-0d69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7431760" name="10e3b91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753314" name="10e3b910-0d6a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9330504" name="18dfca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792086" name="18dfca50-0d6a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2249872" name="235ce12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6663026" name="235ce120-0d6a-11f1-9f6f-c3de6f6daf4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4932654" name="26af678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686979" name="26af6780-0d6a-11f1-9f6f-c3de6f6daf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0874473" name="320cf34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702754" name="320cf340-0d6a-11f1-9f6f-c3de6f6daf4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7020690" name="36099c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141935" name="36099c50-0d6a-11f1-9f6f-c3de6f6daf4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0394203" name="464382c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4823476" name="464382c0-0d6a-11f1-9f6f-c3de6f6daf44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3485557" name="4a330c7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1114620" name="4a330c70-0d6a-11f1-9f6f-c3de6f6daf44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3581836" name="56a738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421491" name="56a73850-0d6a-11f1-9f6f-c3de6f6daf4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8487446" name="58a097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287082" name="58a09750-0d6a-11f1-9f6f-c3de6f6daf44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4739011" name="d4e778b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1491784" name="d4e778b0-0d6a-11f1-9f6f-c3de6f6daf44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4365640" name="d7e6aef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050117" name="d7e6aef0-0d6a-11f1-9f6f-c3de6f6daf44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