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Ottostrasse 30, 7000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4704731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455638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