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4805953" name="3747bd9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3192111" name="3747bd90-0be9-11f1-a93b-bd0bdcdb44e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7798096" name="3a23182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568302" name="3a231820-0be9-11f1-a93b-bd0bdcdb44e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2657850" name="56df0d2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09417" name="56df0d20-0be9-11f1-a93b-bd0bdcdb44e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4912914" name="59edacb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732351" name="59edacb0-0be9-11f1-a93b-bd0bdcdb44e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8716914" name="66d6936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930225" name="66d69360-0be9-11f1-a93b-bd0bdcdb44e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6163067" name="6ab469d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40043" name="6ab469d0-0be9-11f1-a93b-bd0bdcdb44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6768368" name="83940f0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620491" name="83940f00-0be9-11f1-a93b-bd0bdcdb44e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34561699" name="8603fd9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17284" name="8603fd90-0be9-11f1-a93b-bd0bdcdb44e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7423128" name="963817a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856980" name="963817a0-0be9-11f1-a93b-bd0bdcdb44e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0432180" name="9ac540e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088395" name="9ac540e0-0be9-11f1-a93b-bd0bdcdb44e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471654" name="ae0673e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380909" name="ae0673e0-0be9-11f1-a93b-bd0bdcdb44e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2422194" name="b4244f40-0be9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093445" name="b4244f40-0be9-11f1-a93b-bd0bdcdb44e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2263351" name="0564b73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629830" name="0564b730-0bec-11f1-a93b-bd0bdcdb44e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6932572" name="0812721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641656" name="08127210-0bec-11f1-a93b-bd0bdcdb44e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3049217" name="1db080d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813480" name="1db080d0-0bec-11f1-a93b-bd0bdcdb44e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9213738" name="2177c20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603043" name="2177c200-0bec-11f1-a93b-bd0bdcdb44e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1433635" name="2abcce0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930462" name="2abcce00-0bec-11f1-a93b-bd0bdcdb44e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5286005" name="3082774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423896" name="30827740-0bec-11f1-a93b-bd0bdcdb44e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370775" name="640e6b5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773889" name="640e6b50-0bec-11f1-a93b-bd0bdcdb44e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9699382" name="6723e8b0-0bec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244950" name="6723e8b0-0bec-11f1-a93b-bd0bdcdb44e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2.Lage 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0364228" name="1299d73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127775" name="1299d730-0bee-11f1-a93b-bd0bdcdb44e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6866022" name="19df90c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8395847" name="19df90c0-0bee-11f1-a93b-bd0bdcdb44e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9897777" name="8effd95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875592" name="8effd950-0bee-11f1-a93b-bd0bdcdb44e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628869" name="91865d20-0bee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40914" name="91865d20-0bee-11f1-a93b-bd0bdcdb44e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Labor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908115" name="8c6a6bf0-0bef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341172" name="8c6a6bf0-0bef-11f1-a93b-bd0bdcdb44e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3395383" name="91a03140-0bef-11f1-a93b-bd0bdcdb44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586974" name="91a03140-0bef-11f1-a93b-bd0bdcdb44e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Ottostrasse 30, 7000 Chur, Schweiz</w:t>
          </w:r>
        </w:p>
        <w:p>
          <w:pPr>
            <w:spacing w:before="0" w:after="0"/>
          </w:pPr>
          <w:r>
            <w:t>727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