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ursprüngliche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MaP-35</w:t>
            </w:r>
          </w:p>
          <w:p>
            <w:pPr>
              <w:spacing w:before="0" w:after="0" w:line="240" w:lineRule="auto"/>
            </w:pPr>
            <w:r>
              <w:t>MaP-38</w:t>
            </w:r>
          </w:p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MaP-50</w:t>
            </w:r>
          </w:p>
          <w:p>
            <w:pPr>
              <w:spacing w:before="0" w:after="0" w:line="240" w:lineRule="auto"/>
            </w:pPr>
            <w:r>
              <w:t>MaP-52</w:t>
            </w:r>
          </w:p>
          <w:p>
            <w:pPr>
              <w:spacing w:before="0" w:after="0" w:line="240" w:lineRule="auto"/>
            </w:pPr>
            <w:r>
              <w:t>MaP-54</w:t>
            </w:r>
          </w:p>
          <w:p>
            <w:pPr>
              <w:spacing w:before="0" w:after="0" w:line="240" w:lineRule="auto"/>
            </w:pPr>
            <w:r>
              <w:t>MaP-145</w:t>
            </w:r>
          </w:p>
          <w:p>
            <w:pPr>
              <w:spacing w:before="0" w:after="0" w:line="240" w:lineRule="auto"/>
            </w:pPr>
            <w:r>
              <w:t>MaP-146</w:t>
            </w:r>
          </w:p>
          <w:p>
            <w:pPr>
              <w:spacing w:before="0" w:after="0" w:line="240" w:lineRule="auto"/>
            </w:pPr>
            <w:r>
              <w:t>MaP-147</w:t>
            </w:r>
          </w:p>
          <w:p>
            <w:pPr>
              <w:spacing w:before="0" w:after="0" w:line="240" w:lineRule="auto"/>
            </w:pPr>
            <w:r>
              <w:t>MaP-148</w:t>
            </w:r>
          </w:p>
          <w:p>
            <w:pPr>
              <w:spacing w:before="0" w:after="0" w:line="240" w:lineRule="auto"/>
            </w:pPr>
            <w:r>
              <w:t>MaP-149</w:t>
            </w:r>
          </w:p>
          <w:p>
            <w:pPr>
              <w:spacing w:before="0" w:after="0" w:line="240" w:lineRule="auto"/>
            </w:pPr>
            <w:r>
              <w:t>MaP-150</w:t>
            </w:r>
          </w:p>
          <w:p>
            <w:pPr>
              <w:spacing w:before="0" w:after="0" w:line="240" w:lineRule="auto"/>
            </w:pPr>
            <w:r>
              <w:t>MaP-151</w:t>
            </w:r>
          </w:p>
          <w:p>
            <w:pPr>
              <w:spacing w:before="0" w:after="0" w:line="240" w:lineRule="auto"/>
            </w:pPr>
            <w:r>
              <w:t>MaP-152</w:t>
            </w:r>
          </w:p>
          <w:p>
            <w:pPr>
              <w:spacing w:before="0" w:after="0" w:line="240" w:lineRule="auto"/>
            </w:pPr>
            <w:r>
              <w:t>MaP-153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Bodenaufbau</w:t>
            </w:r>
          </w:p>
          <w:p>
            <w:pPr>
              <w:spacing w:before="0" w:after="0" w:line="240" w:lineRule="auto"/>
            </w:pPr>
            <w:r>
              <w:t>Nasszelle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MaP-39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MaP-45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MaP-49</w:t>
            </w:r>
          </w:p>
          <w:p>
            <w:pPr>
              <w:spacing w:before="0" w:after="0" w:line="240" w:lineRule="auto"/>
            </w:pPr>
            <w:r>
              <w:t>MaP-51</w:t>
            </w:r>
          </w:p>
          <w:p>
            <w:pPr>
              <w:spacing w:before="0" w:after="0" w:line="240" w:lineRule="auto"/>
            </w:pPr>
            <w:r>
              <w:t>MaP-53</w:t>
            </w:r>
          </w:p>
          <w:p>
            <w:pPr>
              <w:spacing w:before="0" w:after="0" w:line="240" w:lineRule="auto"/>
            </w:pPr>
            <w:r>
              <w:t>MaP-55</w:t>
            </w:r>
          </w:p>
          <w:p>
            <w:pPr>
              <w:spacing w:before="0" w:after="0" w:line="240" w:lineRule="auto"/>
            </w:pPr>
            <w:r>
              <w:t>MaP-56</w:t>
            </w:r>
          </w:p>
          <w:p>
            <w:pPr>
              <w:spacing w:before="0" w:after="0" w:line="240" w:lineRule="auto"/>
            </w:pPr>
            <w:r>
              <w:t>MaP-57</w:t>
            </w:r>
          </w:p>
          <w:p>
            <w:pPr>
              <w:spacing w:before="0" w:after="0" w:line="240" w:lineRule="auto"/>
            </w:pPr>
            <w:r>
              <w:t>MaP-58</w:t>
            </w:r>
          </w:p>
          <w:p>
            <w:pPr>
              <w:spacing w:before="0" w:after="0" w:line="240" w:lineRule="auto"/>
            </w:pPr>
            <w:r>
              <w:t>MaP-59</w:t>
            </w:r>
          </w:p>
          <w:p>
            <w:pPr>
              <w:spacing w:before="0" w:after="0" w:line="240" w:lineRule="auto"/>
            </w:pPr>
            <w:r>
              <w:t>MaP-60</w:t>
            </w:r>
          </w:p>
          <w:p>
            <w:pPr>
              <w:spacing w:before="0" w:after="0" w:line="240" w:lineRule="auto"/>
            </w:pPr>
            <w:r>
              <w:t>MaP-61</w:t>
            </w:r>
          </w:p>
          <w:p>
            <w:pPr>
              <w:spacing w:before="0" w:after="0" w:line="240" w:lineRule="auto"/>
            </w:pPr>
            <w:r>
              <w:t>MaP-62</w:t>
            </w:r>
          </w:p>
          <w:p>
            <w:pPr>
              <w:spacing w:before="0" w:after="0" w:line="240" w:lineRule="auto"/>
            </w:pPr>
            <w:r>
              <w:t>MaP-63</w:t>
            </w:r>
          </w:p>
          <w:p>
            <w:pPr>
              <w:spacing w:before="0" w:after="0" w:line="240" w:lineRule="auto"/>
            </w:pPr>
            <w:r>
              <w:t>MaP-64</w:t>
            </w:r>
          </w:p>
          <w:p>
            <w:pPr>
              <w:spacing w:before="0" w:after="0" w:line="240" w:lineRule="auto"/>
            </w:pPr>
            <w:r>
              <w:t>MaP-65</w:t>
            </w:r>
          </w:p>
          <w:p>
            <w:pPr>
              <w:spacing w:before="0" w:after="0" w:line="240" w:lineRule="auto"/>
            </w:pPr>
            <w:r>
              <w:t>MaP-66</w:t>
            </w:r>
          </w:p>
          <w:p>
            <w:pPr>
              <w:spacing w:before="0" w:after="0" w:line="240" w:lineRule="auto"/>
            </w:pPr>
            <w:r>
              <w:t>MaP-67</w:t>
            </w:r>
          </w:p>
          <w:p>
            <w:pPr>
              <w:spacing w:before="0" w:after="0" w:line="240" w:lineRule="auto"/>
            </w:pPr>
            <w:r>
              <w:t>MaP-68</w:t>
            </w:r>
          </w:p>
          <w:p>
            <w:pPr>
              <w:spacing w:before="0" w:after="0" w:line="240" w:lineRule="auto"/>
            </w:pPr>
            <w:r>
              <w:t>MaP-69</w:t>
            </w:r>
          </w:p>
          <w:p>
            <w:pPr>
              <w:spacing w:before="0" w:after="0" w:line="240" w:lineRule="auto"/>
            </w:pPr>
            <w:r>
              <w:t>MaP-70</w:t>
            </w:r>
          </w:p>
          <w:p>
            <w:pPr>
              <w:spacing w:before="0" w:after="0" w:line="240" w:lineRule="auto"/>
            </w:pPr>
            <w:r>
              <w:t>MaP-71</w:t>
            </w:r>
          </w:p>
          <w:p>
            <w:pPr>
              <w:spacing w:before="0" w:after="0" w:line="240" w:lineRule="auto"/>
            </w:pPr>
            <w:r>
              <w:t>MaP-72</w:t>
            </w:r>
          </w:p>
          <w:p>
            <w:pPr>
              <w:spacing w:before="0" w:after="0" w:line="240" w:lineRule="auto"/>
            </w:pPr>
            <w:r>
              <w:t>MaP-73</w:t>
            </w:r>
          </w:p>
          <w:p>
            <w:pPr>
              <w:spacing w:before="0" w:after="0" w:line="240" w:lineRule="auto"/>
            </w:pPr>
            <w:r>
              <w:t>MaP-74</w:t>
            </w:r>
          </w:p>
          <w:p>
            <w:pPr>
              <w:spacing w:before="0" w:after="0" w:line="240" w:lineRule="auto"/>
            </w:pPr>
            <w:r>
              <w:t>MaP-75</w:t>
            </w:r>
          </w:p>
          <w:p>
            <w:pPr>
              <w:spacing w:before="0" w:after="0" w:line="240" w:lineRule="auto"/>
            </w:pPr>
            <w:r>
              <w:t>MaP-76</w:t>
            </w:r>
          </w:p>
          <w:p>
            <w:pPr>
              <w:spacing w:before="0" w:after="0" w:line="240" w:lineRule="auto"/>
            </w:pPr>
            <w:r>
              <w:t>MaP-77</w:t>
            </w:r>
          </w:p>
          <w:p>
            <w:pPr>
              <w:spacing w:before="0" w:after="0" w:line="240" w:lineRule="auto"/>
            </w:pPr>
            <w:r>
              <w:t>MaP-78</w:t>
            </w:r>
          </w:p>
          <w:p>
            <w:pPr>
              <w:spacing w:before="0" w:after="0" w:line="240" w:lineRule="auto"/>
            </w:pPr>
            <w:r>
              <w:t>MaP-79</w:t>
            </w:r>
          </w:p>
          <w:p>
            <w:pPr>
              <w:spacing w:before="0" w:after="0" w:line="240" w:lineRule="auto"/>
            </w:pPr>
            <w:r>
              <w:t>MaP-80</w:t>
            </w:r>
          </w:p>
          <w:p>
            <w:pPr>
              <w:spacing w:before="0" w:after="0" w:line="240" w:lineRule="auto"/>
            </w:pPr>
            <w:r>
              <w:t>MaP-81</w:t>
            </w:r>
          </w:p>
          <w:p>
            <w:pPr>
              <w:spacing w:before="0" w:after="0" w:line="240" w:lineRule="auto"/>
            </w:pPr>
            <w:r>
              <w:t>MaP-82</w:t>
            </w:r>
          </w:p>
          <w:p>
            <w:pPr>
              <w:spacing w:before="0" w:after="0" w:line="240" w:lineRule="auto"/>
            </w:pPr>
            <w:r>
              <w:t>MaP-83</w:t>
            </w:r>
          </w:p>
          <w:p>
            <w:pPr>
              <w:spacing w:before="0" w:after="0" w:line="240" w:lineRule="auto"/>
            </w:pPr>
            <w:r>
              <w:t>MaP-84</w:t>
            </w:r>
          </w:p>
          <w:p>
            <w:pPr>
              <w:spacing w:before="0" w:after="0" w:line="240" w:lineRule="auto"/>
            </w:pPr>
            <w:r>
              <w:t>MaP-85</w:t>
            </w:r>
          </w:p>
          <w:p>
            <w:pPr>
              <w:spacing w:before="0" w:after="0" w:line="240" w:lineRule="auto"/>
            </w:pPr>
            <w:r>
              <w:t>MaP-86</w:t>
            </w:r>
          </w:p>
          <w:p>
            <w:pPr>
              <w:spacing w:before="0" w:after="0" w:line="240" w:lineRule="auto"/>
            </w:pPr>
            <w:r>
              <w:t>MaP-87</w:t>
            </w:r>
          </w:p>
          <w:p>
            <w:pPr>
              <w:spacing w:before="0" w:after="0" w:line="240" w:lineRule="auto"/>
            </w:pPr>
            <w:r>
              <w:t>MaP-88</w:t>
            </w:r>
          </w:p>
          <w:p>
            <w:pPr>
              <w:spacing w:before="0" w:after="0" w:line="240" w:lineRule="auto"/>
            </w:pPr>
            <w:r>
              <w:t>MaP-89</w:t>
            </w:r>
          </w:p>
          <w:p>
            <w:pPr>
              <w:spacing w:before="0" w:after="0" w:line="240" w:lineRule="auto"/>
            </w:pPr>
            <w:r>
              <w:t>MaP-90</w:t>
            </w:r>
          </w:p>
          <w:p>
            <w:pPr>
              <w:spacing w:before="0" w:after="0" w:line="240" w:lineRule="auto"/>
            </w:pPr>
            <w:r>
              <w:t>MaP-91</w:t>
            </w:r>
          </w:p>
          <w:p>
            <w:pPr>
              <w:spacing w:before="0" w:after="0" w:line="240" w:lineRule="auto"/>
            </w:pPr>
            <w:r>
              <w:t>MaP-92</w:t>
            </w:r>
          </w:p>
          <w:p>
            <w:pPr>
              <w:spacing w:before="0" w:after="0" w:line="240" w:lineRule="auto"/>
            </w:pPr>
            <w:r>
              <w:t>MaP-93</w:t>
            </w:r>
          </w:p>
          <w:p>
            <w:pPr>
              <w:spacing w:before="0" w:after="0" w:line="240" w:lineRule="auto"/>
            </w:pPr>
            <w:r>
              <w:t>MaP-94</w:t>
            </w:r>
          </w:p>
          <w:p>
            <w:pPr>
              <w:spacing w:before="0" w:after="0" w:line="240" w:lineRule="auto"/>
            </w:pPr>
            <w:r>
              <w:t>MaP-95</w:t>
            </w:r>
          </w:p>
          <w:p>
            <w:pPr>
              <w:spacing w:before="0" w:after="0" w:line="240" w:lineRule="auto"/>
            </w:pPr>
            <w:r>
              <w:t>MaP-96</w:t>
            </w:r>
          </w:p>
          <w:p>
            <w:pPr>
              <w:spacing w:before="0" w:after="0" w:line="240" w:lineRule="auto"/>
            </w:pPr>
            <w:r>
              <w:t>MaP-97</w:t>
            </w:r>
          </w:p>
          <w:p>
            <w:pPr>
              <w:spacing w:before="0" w:after="0" w:line="240" w:lineRule="auto"/>
            </w:pPr>
            <w:r>
              <w:t>MaP-98</w:t>
            </w:r>
          </w:p>
          <w:p>
            <w:pPr>
              <w:spacing w:before="0" w:after="0" w:line="240" w:lineRule="auto"/>
            </w:pPr>
            <w:r>
              <w:t>MaP-99</w:t>
            </w:r>
          </w:p>
          <w:p>
            <w:pPr>
              <w:spacing w:before="0" w:after="0" w:line="240" w:lineRule="auto"/>
            </w:pPr>
            <w:r>
              <w:t>MaP-102</w:t>
            </w:r>
          </w:p>
          <w:p>
            <w:pPr>
              <w:spacing w:before="0" w:after="0" w:line="240" w:lineRule="auto"/>
            </w:pPr>
            <w:r>
              <w:t>MaP-103</w:t>
            </w:r>
          </w:p>
          <w:p>
            <w:pPr>
              <w:spacing w:before="0" w:after="0" w:line="240" w:lineRule="auto"/>
            </w:pPr>
            <w:r>
              <w:t>MaP-104</w:t>
            </w:r>
          </w:p>
          <w:p>
            <w:pPr>
              <w:spacing w:before="0" w:after="0" w:line="240" w:lineRule="auto"/>
            </w:pPr>
            <w:r>
              <w:t>MaP-105</w:t>
            </w:r>
          </w:p>
          <w:p>
            <w:pPr>
              <w:spacing w:before="0" w:after="0" w:line="240" w:lineRule="auto"/>
            </w:pPr>
            <w:r>
              <w:t>MaP-106</w:t>
            </w:r>
          </w:p>
          <w:p>
            <w:pPr>
              <w:spacing w:before="0" w:after="0" w:line="240" w:lineRule="auto"/>
            </w:pPr>
            <w:r>
              <w:t>MaP-107</w:t>
            </w:r>
          </w:p>
          <w:p>
            <w:pPr>
              <w:spacing w:before="0" w:after="0" w:line="240" w:lineRule="auto"/>
            </w:pPr>
            <w:r>
              <w:t>MaP-108</w:t>
            </w:r>
          </w:p>
          <w:p>
            <w:pPr>
              <w:spacing w:before="0" w:after="0" w:line="240" w:lineRule="auto"/>
            </w:pPr>
            <w:r>
              <w:t>MaP-109</w:t>
            </w:r>
          </w:p>
          <w:p>
            <w:pPr>
              <w:spacing w:before="0" w:after="0" w:line="240" w:lineRule="auto"/>
            </w:pPr>
            <w:r>
              <w:t>MaP-110</w:t>
            </w:r>
          </w:p>
          <w:p>
            <w:pPr>
              <w:spacing w:before="0" w:after="0" w:line="240" w:lineRule="auto"/>
            </w:pPr>
            <w:r>
              <w:t>MaP-111</w:t>
            </w:r>
          </w:p>
          <w:p>
            <w:pPr>
              <w:spacing w:before="0" w:after="0" w:line="240" w:lineRule="auto"/>
            </w:pPr>
            <w:r>
              <w:t>MaP-112</w:t>
            </w:r>
          </w:p>
          <w:p>
            <w:pPr>
              <w:spacing w:before="0" w:after="0" w:line="240" w:lineRule="auto"/>
            </w:pPr>
            <w:r>
              <w:t>MaP-113</w:t>
            </w:r>
          </w:p>
          <w:p>
            <w:pPr>
              <w:spacing w:before="0" w:after="0" w:line="240" w:lineRule="auto"/>
            </w:pPr>
            <w:r>
              <w:t>MaP-114</w:t>
            </w:r>
          </w:p>
          <w:p>
            <w:pPr>
              <w:spacing w:before="0" w:after="0" w:line="240" w:lineRule="auto"/>
            </w:pPr>
            <w:r>
              <w:t>MaP-115</w:t>
            </w:r>
          </w:p>
          <w:p>
            <w:pPr>
              <w:spacing w:before="0" w:after="0" w:line="240" w:lineRule="auto"/>
            </w:pPr>
            <w:r>
              <w:t>MaP-116</w:t>
            </w:r>
          </w:p>
          <w:p>
            <w:pPr>
              <w:spacing w:before="0" w:after="0" w:line="240" w:lineRule="auto"/>
            </w:pPr>
            <w:r>
              <w:t>MaP-117</w:t>
            </w:r>
          </w:p>
          <w:p>
            <w:pPr>
              <w:spacing w:before="0" w:after="0" w:line="240" w:lineRule="auto"/>
            </w:pPr>
            <w:r>
              <w:t>MaP-118</w:t>
            </w:r>
          </w:p>
          <w:p>
            <w:pPr>
              <w:spacing w:before="0" w:after="0" w:line="240" w:lineRule="auto"/>
            </w:pPr>
            <w:r>
              <w:t>MaP-119</w:t>
            </w:r>
          </w:p>
          <w:p>
            <w:pPr>
              <w:spacing w:before="0" w:after="0" w:line="240" w:lineRule="auto"/>
            </w:pPr>
            <w:r>
              <w:t>MaP-120</w:t>
            </w:r>
          </w:p>
          <w:p>
            <w:pPr>
              <w:spacing w:before="0" w:after="0" w:line="240" w:lineRule="auto"/>
            </w:pPr>
            <w:r>
              <w:t>MaP-121</w:t>
            </w:r>
          </w:p>
          <w:p>
            <w:pPr>
              <w:spacing w:before="0" w:after="0" w:line="240" w:lineRule="auto"/>
            </w:pPr>
            <w:r>
              <w:t>MaP-122</w:t>
            </w:r>
          </w:p>
          <w:p>
            <w:pPr>
              <w:spacing w:before="0" w:after="0" w:line="240" w:lineRule="auto"/>
            </w:pPr>
            <w:r>
              <w:t>MaP-123</w:t>
            </w:r>
          </w:p>
          <w:p>
            <w:pPr>
              <w:spacing w:before="0" w:after="0" w:line="240" w:lineRule="auto"/>
            </w:pPr>
            <w:r>
              <w:t>MaP-124</w:t>
            </w:r>
          </w:p>
          <w:p>
            <w:pPr>
              <w:spacing w:before="0" w:after="0" w:line="240" w:lineRule="auto"/>
            </w:pPr>
            <w:r>
              <w:t>MaP-125</w:t>
            </w:r>
          </w:p>
          <w:p>
            <w:pPr>
              <w:spacing w:before="0" w:after="0" w:line="240" w:lineRule="auto"/>
            </w:pPr>
            <w:r>
              <w:t>MaP-126</w:t>
            </w:r>
          </w:p>
          <w:p>
            <w:pPr>
              <w:spacing w:before="0" w:after="0" w:line="240" w:lineRule="auto"/>
            </w:pPr>
            <w:r>
              <w:t>MaP-127</w:t>
            </w:r>
          </w:p>
          <w:p>
            <w:pPr>
              <w:spacing w:before="0" w:after="0" w:line="240" w:lineRule="auto"/>
            </w:pPr>
            <w:r>
              <w:t>MaP-128</w:t>
            </w:r>
          </w:p>
          <w:p>
            <w:pPr>
              <w:spacing w:before="0" w:after="0" w:line="240" w:lineRule="auto"/>
            </w:pPr>
            <w:r>
              <w:t>MaP-129</w:t>
            </w:r>
          </w:p>
          <w:p>
            <w:pPr>
              <w:spacing w:before="0" w:after="0" w:line="240" w:lineRule="auto"/>
            </w:pPr>
            <w:r>
              <w:t>MaP-130</w:t>
            </w:r>
          </w:p>
          <w:p>
            <w:pPr>
              <w:spacing w:before="0" w:after="0" w:line="240" w:lineRule="auto"/>
            </w:pPr>
            <w:r>
              <w:t>MaP-131</w:t>
            </w:r>
          </w:p>
          <w:p>
            <w:pPr>
              <w:spacing w:before="0" w:after="0" w:line="240" w:lineRule="auto"/>
            </w:pPr>
            <w:r>
              <w:t>MaP-132</w:t>
            </w:r>
          </w:p>
          <w:p>
            <w:pPr>
              <w:spacing w:before="0" w:after="0" w:line="240" w:lineRule="auto"/>
            </w:pPr>
            <w:r>
              <w:t>MaP-133</w:t>
            </w:r>
          </w:p>
          <w:p>
            <w:pPr>
              <w:spacing w:before="0" w:after="0" w:line="240" w:lineRule="auto"/>
            </w:pPr>
            <w:r>
              <w:t>MaP-134</w:t>
            </w:r>
          </w:p>
          <w:p>
            <w:pPr>
              <w:spacing w:before="0" w:after="0" w:line="240" w:lineRule="auto"/>
            </w:pPr>
            <w:r>
              <w:t>MaP-135</w:t>
            </w:r>
          </w:p>
          <w:p>
            <w:pPr>
              <w:spacing w:before="0" w:after="0" w:line="240" w:lineRule="auto"/>
            </w:pPr>
            <w:r>
              <w:t>MaP-136</w:t>
            </w:r>
          </w:p>
          <w:p>
            <w:pPr>
              <w:spacing w:before="0" w:after="0" w:line="240" w:lineRule="auto"/>
            </w:pPr>
            <w:r>
              <w:t>MaP-137</w:t>
            </w:r>
          </w:p>
          <w:p>
            <w:pPr>
              <w:spacing w:before="0" w:after="0" w:line="240" w:lineRule="auto"/>
            </w:pPr>
            <w:r>
              <w:t>MaP-138</w:t>
            </w:r>
          </w:p>
          <w:p>
            <w:pPr>
              <w:spacing w:before="0" w:after="0" w:line="240" w:lineRule="auto"/>
            </w:pPr>
            <w:r>
              <w:t>MaP-139</w:t>
            </w:r>
          </w:p>
          <w:p>
            <w:pPr>
              <w:spacing w:before="0" w:after="0" w:line="240" w:lineRule="auto"/>
            </w:pPr>
            <w:r>
              <w:t>MaP-140</w:t>
            </w:r>
          </w:p>
          <w:p>
            <w:pPr>
              <w:spacing w:before="0" w:after="0" w:line="240" w:lineRule="auto"/>
            </w:pPr>
            <w:r>
              <w:t>MaP-141</w:t>
            </w:r>
          </w:p>
          <w:p>
            <w:pPr>
              <w:spacing w:before="0" w:after="0" w:line="240" w:lineRule="auto"/>
            </w:pPr>
            <w:r>
              <w:t>MaP-142</w:t>
            </w:r>
          </w:p>
          <w:p>
            <w:pPr>
              <w:spacing w:before="0" w:after="0" w:line="240" w:lineRule="auto"/>
            </w:pPr>
            <w:r>
              <w:t>MaP-143</w:t>
            </w:r>
          </w:p>
          <w:p>
            <w:pPr>
              <w:spacing w:before="0" w:after="0" w:line="240" w:lineRule="auto"/>
            </w:pPr>
            <w:r>
              <w:t>MaP-144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Lüftungskasten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MaP-100</w:t>
            </w:r>
          </w:p>
          <w:p>
            <w:pPr>
              <w:spacing w:before="0" w:after="0" w:line="240" w:lineRule="auto"/>
            </w:pPr>
            <w:r>
              <w:t>MaP-101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Nachbeprobung Hotel Flims Waldhaus</w:t>
          </w:r>
        </w:p>
        <w:p>
          <w:pPr>
            <w:spacing w:before="0" w:after="0"/>
          </w:pPr>
          <w:r>
            <w:t>735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