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Nachbeprobung Hotel Flims Waldhaus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735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