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Allgemein Grand Hotel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ursprüngliche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57602861" name="9cbb3f30-0b12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6027202" name="9cbb3f30-0b12-11f1-866a-27e693633c42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19693954" name="a07057f0-0b12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7663415" name="a07057f0-0b12-11f1-866a-27e693633c42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1002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ursprüngliche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47526899" name="f1e42160-0b1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8016028" name="f1e42160-0b13-11f1-866a-27e693633c42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82979574" name="f5359650-0b1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8735581" name="f5359650-0b13-11f1-866a-27e693633c42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1004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ursprüngliche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49229236" name="0afb2a40-0b1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4746868" name="0afb2a40-0b14-11f1-866a-27e693633c42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46353369" name="0e04c0c0-0b1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1517783" name="0e04c0c0-0b14-11f1-866a-27e693633c42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1001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ursprüngliche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08940678" name="bace26c0-0b1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1457134" name="bace26c0-0b14-11f1-866a-27e693633c42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82431808" name="becb9320-0b1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1931613" name="becb9320-0b14-11f1-866a-27e693633c42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1002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20035526" name="fdcf51b0-0b1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1136636" name="fdcf51b0-0b14-11f1-866a-27e693633c42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39605995" name="05e46930-0b15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9694474" name="05e46930-0b15-11f1-866a-27e693633c42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1002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13606817" name="2f525660-0b15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4658360" name="2f525660-0b15-11f1-866a-27e693633c42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88321938" name="3274f320-0b15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5856720" name="3274f320-0b15-11f1-866a-27e693633c42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1004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82264239" name="62f247a0-0b15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5717732" name="62f247a0-0b15-11f1-866a-27e693633c42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49084247" name="66ccc2b0-0b15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9866493" name="66ccc2b0-0b15-11f1-866a-27e693633c42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1001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442937785" name="79ac26a0-0b15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6958971" name="79ac26a0-0b15-11f1-866a-27e693633c42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00539738" name="7d0a6cd0-0b15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4066914" name="7d0a6cd0-0b15-11f1-866a-27e693633c42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1124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1585179" name="393b9c30-0b16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5731571" name="393b9c30-0b16-11f1-866a-27e693633c42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6711147" name="3ed02350-0b16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2729893" name="3ed02350-0b16-11f1-866a-27e693633c42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1124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30164293" name="8bca19e0-0b16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8843154" name="8bca19e0-0b16-11f1-866a-27e693633c42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68394458" name="9410c8b0-0b16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9608101" name="9410c8b0-0b16-11f1-866a-27e693633c42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1124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>Lüftungskasten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08035035" name="b46cc7d0-0b16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5904618" name="b46cc7d0-0b16-11f1-866a-27e693633c42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04680299" name="b7cbaa40-0b16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7297413" name="b7cbaa40-0b16-11f1-866a-27e693633c42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1119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94674173" name="55810c30-0b17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0906227" name="55810c30-0b17-11f1-866a-27e693633c42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0229222" name="5b6ed6e0-0b17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991000" name="5b6ed6e0-0b17-11f1-866a-27e693633c42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1119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ursprüngliche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02860833" name="7f4d6d10-0b17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2560963" name="7f4d6d10-0b17-11f1-866a-27e693633c42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77164234" name="82d00420-0b17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4418791" name="82d00420-0b17-11f1-866a-27e693633c42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1122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05916699" name="a3318180-0b17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3063276" name="a3318180-0b17-11f1-866a-27e693633c42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10651041" name="aa633de0-0b17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862241" name="aa633de0-0b17-11f1-866a-27e693633c42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1122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ursprüngliche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13142206" name="d250a590-0b17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4065906" name="d250a590-0b17-11f1-866a-27e693633c42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7624047" name="d5b83a90-0b17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0948128" name="d5b83a90-0b17-11f1-866a-27e693633c42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1121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0159517" name="ecfe5400-0b17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127975" name="ecfe5400-0b17-11f1-866a-27e693633c42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38486724" name="f22ee930-0b17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4997204" name="f22ee930-0b17-11f1-866a-27e693633c42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1121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ursprüngliche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24360170" name="06fc8890-0b1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1020453" name="06fc8890-0b18-11f1-866a-27e693633c42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51970801" name="0bb99b70-0b1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1224270" name="0bb99b70-0b18-11f1-866a-27e693633c42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1120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982650752" name="de7b01c0-0b1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0275368" name="de7b01c0-0b18-11f1-866a-27e693633c42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19775447" name="e17025e0-0b1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9288875" name="e17025e0-0b18-11f1-866a-27e693633c42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1120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ursprüngliche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82960124" name="eae31fb0-0b1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8956934" name="eae31fb0-0b18-11f1-866a-27e693633c42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87122907" name="ee74f900-0b1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1659291" name="ee74f900-0b18-11f1-866a-27e693633c42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1117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34856710" name="1e184130-0b1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8636555" name="1e184130-0b19-11f1-866a-27e693633c42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291588597" name="250182e0-0b1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2688653" name="250182e0-0b19-11f1-866a-27e693633c42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1117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ursprüngliche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04234926" name="34da84a0-0b1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0327541" name="34da84a0-0b19-11f1-866a-27e693633c42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3928552" name="38e2c670-0b1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0462841" name="38e2c670-0b19-11f1-866a-27e693633c42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1118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00042225" name="526450f0-0b1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6969928" name="526450f0-0b19-11f1-866a-27e693633c42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043245452" name="67cc3480-0b1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3268169" name="67cc3480-0b19-11f1-866a-27e693633c42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1118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ursprüngliche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6249434" name="7aed8370-0b1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3127375" name="7aed8370-0b19-11f1-866a-27e693633c42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7653191" name="7ec6ed10-0b1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0809829" name="7ec6ed10-0b19-11f1-866a-27e693633c42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1115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89100997" name="913518a0-0b1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405297" name="913518a0-0b19-11f1-866a-27e693633c42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438618" name="966c6490-0b1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8316633" name="966c6490-0b19-11f1-866a-27e693633c42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1115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ursprüngliche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91242303" name="c4463760-0b1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0943916" name="c4463760-0b19-11f1-866a-27e693633c42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92743895" name="c7515480-0b1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2443429" name="c7515480-0b19-11f1-866a-27e693633c42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1116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04412681" name="06d23250-0b1a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8108016" name="06d23250-0b1a-11f1-866a-27e693633c42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21105905" name="0bd268b0-0b1a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2275234" name="0bd268b0-0b1a-11f1-866a-27e693633c42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1116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ursprüngliche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62400955" name="24591870-0b1a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1255706" name="24591870-0b1a-11f1-866a-27e693633c42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23991404" name="28543ae0-0b1a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9743244" name="28543ae0-0b1a-11f1-866a-27e693633c42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1114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3848582" name="a091f010-0b1a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1719755" name="a091f010-0b1a-11f1-866a-27e693633c42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13669747" name="aa9c47e0-0b1a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3696688" name="aa9c47e0-0b1a-11f1-866a-27e693633c42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1114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ursprüngliche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19474578" name="b3028ca0-0b1a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4302437" name="b3028ca0-0b1a-11f1-866a-27e693633c42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37045256" name="b933f000-0b1a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8646835" name="b933f000-0b1a-11f1-866a-27e693633c42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1113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1073030" name="7d1dc990-0b1c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0692066" name="7d1dc990-0b1c-11f1-866a-27e693633c42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85079382" name="80236870-0b1c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5612284" name="80236870-0b1c-11f1-866a-27e693633c42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1113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ursprüngliche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11502117" name="e92c7230-0b1c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3327824" name="e92c7230-0b1c-11f1-866a-27e693633c42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53184290" name="eb0aa810-0b1c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5132095" name="eb0aa810-0b1c-11f1-866a-27e693633c42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1112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27552533" name="fc28acf0-0b1c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0570477" name="fc28acf0-0b1c-11f1-866a-27e693633c42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76041568" name="ff63dac0-0b1c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1363623" name="ff63dac0-0b1c-11f1-866a-27e693633c42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1112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ursprüngliche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51042492" name="0da6ac20-0b1d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6101083" name="0da6ac20-0b1d-11f1-866a-27e693633c42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28231650" name="117ae5a0-0b1d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9476895" name="117ae5a0-0b1d-11f1-866a-27e693633c42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1111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69487171" name="27f08fb0-0b1d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314880" name="27f08fb0-0b1d-11f1-866a-27e693633c42.jp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19341099" name="29cb6a30-0b1d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0170302" name="29cb6a30-0b1d-11f1-866a-27e693633c42.jpg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1111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ursprüngliche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66608060" name="34962bd0-0b1d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9576188" name="34962bd0-0b1d-11f1-866a-27e693633c42.jpg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09217122" name="37b06420-0b1d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8505549" name="37b06420-0b1d-11f1-866a-27e693633c42.jpg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1109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1703904" name="08d35cb0-0b1e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0438216" name="08d35cb0-0b1e-11f1-866a-27e693633c42.jpg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62535778" name="0f971500-0b1e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4439029" name="0f971500-0b1e-11f1-866a-27e693633c42.jpg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1109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99693553" name="2b2d0090-0b1e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4708456" name="2b2d0090-0b1e-11f1-866a-27e693633c42.jpg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18947054" name="2e6a5140-0b1e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1658506" name="2e6a5140-0b1e-11f1-866a-27e693633c42.jpg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1109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ursprüngliche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57098302" name="40249620-0b1e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4228812" name="40249620-0b1e-11f1-866a-27e693633c42.jpg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49443074" name="44f2c000-0b1e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2962286" name="44f2c000-0b1e-11f1-866a-27e693633c42.jpg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1110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34928325" name="1a0c4720-0b1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4006345" name="1a0c4720-0b1f-11f1-866a-27e693633c42.jpg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24318788" name="21616a00-0b1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9545251" name="21616a00-0b1f-11f1-866a-27e693633c42.jpg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1110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ursprüngliche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04217970" name="3aa43dd0-0b1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9295919" name="3aa43dd0-0b1f-11f1-866a-27e693633c42.jpg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93429913" name="3e8a78b0-0b1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1228785" name="3e8a78b0-0b1f-11f1-866a-27e693633c42.jpg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1107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52766342" name="a42cc5e0-0b2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8521478" name="a42cc5e0-0b21-11f1-866a-27e693633c42.jpg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55057109" name="a775fd70-0b2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4810288" name="a775fd70-0b21-11f1-866a-27e693633c42.jpg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1105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24662163" name="dd9bfd50-0b2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6570090" name="dd9bfd50-0b21-11f1-866a-27e693633c42.jpg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37579914" name="e0b8f4c0-0b2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5178803" name="e0b8f4c0-0b21-11f1-866a-27e693633c42.jpg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1105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ursprüngliche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18471332" name="eca68b80-0b2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4456448" name="eca68b80-0b21-11f1-866a-27e693633c42.jpg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58855937" name="ef35c1e0-0b2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2534481" name="ef35c1e0-0b21-11f1-866a-27e693633c42.jpg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1105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ursprüngliche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72337785" name="f696f2b0-0b2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7312660" name="f696f2b0-0b21-11f1-866a-27e693633c42.jpg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82879047" name="fc3787c0-0b2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6315025" name="fc3787c0-0b21-11f1-866a-27e693633c42.jpg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1106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30654703" name="0d8a0a20-0b22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5241553" name="0d8a0a20-0b22-11f1-866a-27e693633c42.jpg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44751710" name="132f5a20-0b22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1139697" name="132f5a20-0b22-11f1-866a-27e693633c42.jpg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1106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ursprüngliche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67900542" name="1eb7ed80-0b22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4891291" name="1eb7ed80-0b22-11f1-866a-27e693633c42.jpg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69717397" name="2455c370-0b22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3569875" name="2455c370-0b22-11f1-866a-27e693633c42.jpg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1104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72017629" name="4b16c3a0-0b2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7176717" name="4b16c3a0-0b23-11f1-866a-27e693633c42.jpg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07169522" name="529ce190-0b2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4405765" name="529ce190-0b23-11f1-866a-27e693633c42.jpg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1104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ursprüngliche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5329600" name="6d16fce0-0b2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0720650" name="6d16fce0-0b23-11f1-866a-27e693633c42.jpg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57896651" name="70f87cd0-0b2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3803755" name="70f87cd0-0b23-11f1-866a-27e693633c42.jpg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1103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42539201" name="7f091aa0-0b2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873666" name="7f091aa0-0b23-11f1-866a-27e693633c42.jpg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20300660" name="84d5efd0-0b2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8817612" name="84d5efd0-0b23-11f1-866a-27e693633c42.jpg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1103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ursprüngliche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46963037" name="97ecb770-0b2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4025923" name="97ecb770-0b23-11f1-866a-27e693633c42.jpg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91550738" name="9c1f8bb0-0b2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0096693" name="9c1f8bb0-0b23-11f1-866a-27e693633c42.jpg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1102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65418517" name="1648e440-0b2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0525049" name="1648e440-0b24-11f1-866a-27e693633c42.jpg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13250958" name="194a8b80-0b2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9899277" name="194a8b80-0b24-11f1-866a-27e693633c42.jpg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1102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ursprüngliche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77155252" name="3e51ea40-0b2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4497476" name="3e51ea40-0b24-11f1-866a-27e693633c42.jpg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36718758" name="42621b50-0b2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5848887" name="42621b50-0b24-11f1-866a-27e693633c42.jpg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1101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88719792" name="5740d1b0-0b2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9450868" name="5740d1b0-0b24-11f1-866a-27e693633c42.jpg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84467997" name="5aae0c00-0b2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2081757" name="5aae0c00-0b24-11f1-866a-27e693633c42.jpg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1101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ursprüngliche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22252202" name="65c62a50-0b2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4245348" name="65c62a50-0b24-11f1-866a-27e693633c42.jpg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79908370" name="6a3a2640-0b2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4758752" name="6a3a2640-0b24-11f1-866a-27e693633c42.jpg"/>
                          <pic:cNvPicPr/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1202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89120272" name="88ec6f30-0b3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9049712" name="88ec6f30-0b33-11f1-866a-27e693633c42.jpg"/>
                          <pic:cNvPicPr/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51666287" name="8b8605d0-0b3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3764313" name="8b8605d0-0b33-11f1-866a-27e693633c42.jpg"/>
                          <pic:cNvPicPr/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1204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66177506" name="a39d03d0-0b3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1648276" name="a39d03d0-0b33-11f1-866a-27e693633c42.jpg"/>
                          <pic:cNvPicPr/>
                        </pic:nvPicPr>
                        <pic:blipFill>
                          <a:blip r:embed="rId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64053624" name="a7e079e0-0b3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0757578" name="a7e079e0-0b33-11f1-866a-27e693633c42.jpg"/>
                          <pic:cNvPicPr/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1206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2048913" name="b475e960-0b3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9997730" name="b475e960-0b33-11f1-866a-27e693633c42.jpg"/>
                          <pic:cNvPicPr/>
                        </pic:nvPicPr>
                        <pic:blipFill>
                          <a:blip r:embed="rId1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71115651" name="b6bd6860-0b3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9589862" name="b6bd6860-0b33-11f1-866a-27e693633c42.jpg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1208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59390979" name="c12c7570-0b3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0244895" name="c12c7570-0b33-11f1-866a-27e693633c42.jpg"/>
                          <pic:cNvPicPr/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95408071" name="c383d2f0-0b3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8274809" name="c383d2f0-0b33-11f1-866a-27e693633c42.jpg"/>
                          <pic:cNvPicPr/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1210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98815924" name="ce4322e0-0b3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6558779" name="ce4322e0-0b33-11f1-866a-27e693633c42.jpg"/>
                          <pic:cNvPicPr/>
                        </pic:nvPicPr>
                        <pic:blipFill>
                          <a:blip r:embed="rId1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14145356" name="d32a5300-0b3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8996341" name="d32a5300-0b33-11f1-866a-27e693633c42.jpg"/>
                          <pic:cNvPicPr/>
                        </pic:nvPicPr>
                        <pic:blipFill>
                          <a:blip r:embed="rId1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1212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37818358" name="e47bc3f0-0b3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3023980" name="e47bc3f0-0b33-11f1-866a-27e693633c42.jpg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22491906" name="e7a53e80-0b3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0121243" name="e7a53e80-0b33-11f1-866a-27e693633c42.jpg"/>
                          <pic:cNvPicPr/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1214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00155225" name="f79aa1e0-0b3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8829862" name="f79aa1e0-0b33-11f1-866a-27e693633c42.jpg"/>
                          <pic:cNvPicPr/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43292910" name="faa45f70-0b3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5428162" name="faa45f70-0b33-11f1-866a-27e693633c42.jpg"/>
                          <pic:cNvPicPr/>
                        </pic:nvPicPr>
                        <pic:blipFill>
                          <a:blip r:embed="rId1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1216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08014885" name="095c39c0-0b3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9341113" name="095c39c0-0b34-11f1-866a-27e693633c42.jpg"/>
                          <pic:cNvPicPr/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19174015" name="0bab0bc0-0b3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3722951" name="0bab0bc0-0b34-11f1-866a-27e693633c42.jpg"/>
                          <pic:cNvPicPr/>
                        </pic:nvPicPr>
                        <pic:blipFill>
                          <a:blip r:embed="rId1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1218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49284868" name="15ade980-0b3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5705414" name="15ade980-0b34-11f1-866a-27e693633c42.jpg"/>
                          <pic:cNvPicPr/>
                        </pic:nvPicPr>
                        <pic:blipFill>
                          <a:blip r:embed="rId1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18731519" name="1886d310-0b3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9947282" name="1886d310-0b34-11f1-866a-27e693633c42.jpg"/>
                          <pic:cNvPicPr/>
                        </pic:nvPicPr>
                        <pic:blipFill>
                          <a:blip r:embed="rId1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1220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11164349" name="2989d5e0-0b3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725407" name="2989d5e0-0b34-11f1-866a-27e693633c42.jpg"/>
                          <pic:cNvPicPr/>
                        </pic:nvPicPr>
                        <pic:blipFill>
                          <a:blip r:embed="rId1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8805029" name="2d123950-0b3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3084352" name="2d123950-0b34-11f1-866a-27e693633c42.jpg"/>
                          <pic:cNvPicPr/>
                        </pic:nvPicPr>
                        <pic:blipFill>
                          <a:blip r:embed="rId1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1222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09666331" name="3a9dc8a0-0b3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1961275" name="3a9dc8a0-0b34-11f1-866a-27e693633c42.jpg"/>
                          <pic:cNvPicPr/>
                        </pic:nvPicPr>
                        <pic:blipFill>
                          <a:blip r:embed="rId1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91822535" name="3eae47d0-0b3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5587058" name="3eae47d0-0b34-11f1-866a-27e693633c42.jpg"/>
                          <pic:cNvPicPr/>
                        </pic:nvPicPr>
                        <pic:blipFill>
                          <a:blip r:embed="rId1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1224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83687660" name="48b67cc0-0b3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2256914" name="48b67cc0-0b34-11f1-866a-27e693633c42.jpg"/>
                          <pic:cNvPicPr/>
                        </pic:nvPicPr>
                        <pic:blipFill>
                          <a:blip r:embed="rId1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08261548" name="4bff1810-0b3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7363762" name="4bff1810-0b34-11f1-866a-27e693633c42.jpg"/>
                          <pic:cNvPicPr/>
                        </pic:nvPicPr>
                        <pic:blipFill>
                          <a:blip r:embed="rId1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1221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44613157" name="56c4f7b0-0b3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3848731" name="56c4f7b0-0b34-11f1-866a-27e693633c42.jpg"/>
                          <pic:cNvPicPr/>
                        </pic:nvPicPr>
                        <pic:blipFill>
                          <a:blip r:embed="rId1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2741887" name="5a0fdcf0-0b3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5494269" name="5a0fdcf0-0b34-11f1-866a-27e693633c42.jpg"/>
                          <pic:cNvPicPr/>
                        </pic:nvPicPr>
                        <pic:blipFill>
                          <a:blip r:embed="rId1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1217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56925987" name="9060bd60-0b3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5444128" name="9060bd60-0b34-11f1-866a-27e693633c42.jpg"/>
                          <pic:cNvPicPr/>
                        </pic:nvPicPr>
                        <pic:blipFill>
                          <a:blip r:embed="rId1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88213984" name="94870e80-0b3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8224625" name="94870e80-0b34-11f1-866a-27e693633c42.jpg"/>
                          <pic:cNvPicPr/>
                        </pic:nvPicPr>
                        <pic:blipFill>
                          <a:blip r:embed="rId1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1215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02699020" name="05c2c9e0-0b35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687418" name="05c2c9e0-0b35-11f1-866a-27e693633c42.jpg"/>
                          <pic:cNvPicPr/>
                        </pic:nvPicPr>
                        <pic:blipFill>
                          <a:blip r:embed="rId1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19167125" name="09d7dcf0-0b35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2887828" name="09d7dcf0-0b35-11f1-866a-27e693633c42.jpg"/>
                          <pic:cNvPicPr/>
                        </pic:nvPicPr>
                        <pic:blipFill>
                          <a:blip r:embed="rId1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1213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28521300" name="18303220-0b35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356783" name="18303220-0b35-11f1-866a-27e693633c42.jpg"/>
                          <pic:cNvPicPr/>
                        </pic:nvPicPr>
                        <pic:blipFill>
                          <a:blip r:embed="rId1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6274654" name="1d4e77d0-0b35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1493694" name="1d4e77d0-0b35-11f1-866a-27e693633c42.jpg"/>
                          <pic:cNvPicPr/>
                        </pic:nvPicPr>
                        <pic:blipFill>
                          <a:blip r:embed="rId1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1211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28596572" name="2b7b7740-0b35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526564" name="2b7b7740-0b35-11f1-866a-27e693633c42.jpg"/>
                          <pic:cNvPicPr/>
                        </pic:nvPicPr>
                        <pic:blipFill>
                          <a:blip r:embed="rId1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05404390" name="2e498b60-0b35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2395429" name="2e498b60-0b35-11f1-866a-27e693633c42.jpg"/>
                          <pic:cNvPicPr/>
                        </pic:nvPicPr>
                        <pic:blipFill>
                          <a:blip r:embed="rId1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1209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1029300" name="3a5f1c80-0b35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178880" name="3a5f1c80-0b35-11f1-866a-27e693633c42.jpg"/>
                          <pic:cNvPicPr/>
                        </pic:nvPicPr>
                        <pic:blipFill>
                          <a:blip r:embed="rId1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46647125" name="3dd5a5a0-0b35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2643843" name="3dd5a5a0-0b35-11f1-866a-27e693633c42.jpg"/>
                          <pic:cNvPicPr/>
                        </pic:nvPicPr>
                        <pic:blipFill>
                          <a:blip r:embed="rId1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1207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03279745" name="4a8ec9c0-0b35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6726688" name="4a8ec9c0-0b35-11f1-866a-27e693633c42.jpg"/>
                          <pic:cNvPicPr/>
                        </pic:nvPicPr>
                        <pic:blipFill>
                          <a:blip r:embed="rId1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72681219" name="4d45ac60-0b35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2208358" name="4d45ac60-0b35-11f1-866a-27e693633c42.jpg"/>
                          <pic:cNvPicPr/>
                        </pic:nvPicPr>
                        <pic:blipFill>
                          <a:blip r:embed="rId1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1205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93802618" name="5ad448f0-0b35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4581424" name="5ad448f0-0b35-11f1-866a-27e693633c42.jpg"/>
                          <pic:cNvPicPr/>
                        </pic:nvPicPr>
                        <pic:blipFill>
                          <a:blip r:embed="rId1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22532038" name="5da2ab30-0b35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5810835" name="5da2ab30-0b35-11f1-866a-27e693633c42.jpg"/>
                          <pic:cNvPicPr/>
                        </pic:nvPicPr>
                        <pic:blipFill>
                          <a:blip r:embed="rId1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1203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73810188" name="69ce0e40-0b35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9394540" name="69ce0e40-0b35-11f1-866a-27e693633c42.jpg"/>
                          <pic:cNvPicPr/>
                        </pic:nvPicPr>
                        <pic:blipFill>
                          <a:blip r:embed="rId1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90261612" name="6cdf45e0-0b35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7759768" name="6cdf45e0-0b35-11f1-866a-27e693633c42.jpg"/>
                          <pic:cNvPicPr/>
                        </pic:nvPicPr>
                        <pic:blipFill>
                          <a:blip r:embed="rId1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1201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85380894" name="91c67270-0b35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7936627" name="91c67270-0b35-11f1-866a-27e693633c42.jpg"/>
                          <pic:cNvPicPr/>
                        </pic:nvPicPr>
                        <pic:blipFill>
                          <a:blip r:embed="rId1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27549380" name="959072c0-0b35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4935661" name="959072c0-0b35-11f1-866a-27e693633c42.jpg"/>
                          <pic:cNvPicPr/>
                        </pic:nvPicPr>
                        <pic:blipFill>
                          <a:blip r:embed="rId1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1302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85320174" name="d8783760-0b37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6180997" name="d8783760-0b37-11f1-866a-27e693633c42.jpg"/>
                          <pic:cNvPicPr/>
                        </pic:nvPicPr>
                        <pic:blipFill>
                          <a:blip r:embed="rId1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515970775" name="e4374410-0b37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9955654" name="e4374410-0b37-11f1-866a-27e693633c42.jpg"/>
                          <pic:cNvPicPr/>
                        </pic:nvPicPr>
                        <pic:blipFill>
                          <a:blip r:embed="rId1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1304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04014490" name="fd6d6db0-0b37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3947481" name="fd6d6db0-0b37-11f1-866a-27e693633c42.jpg"/>
                          <pic:cNvPicPr/>
                        </pic:nvPicPr>
                        <pic:blipFill>
                          <a:blip r:embed="rId1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25237556" name="ff4a9220-0b37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8914680" name="ff4a9220-0b37-11f1-866a-27e693633c42.jpg"/>
                          <pic:cNvPicPr/>
                        </pic:nvPicPr>
                        <pic:blipFill>
                          <a:blip r:embed="rId1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1306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56822971" name="0b3087c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6618398" name="0b3087c0-0b38-11f1-866a-27e693633c42.jpg"/>
                          <pic:cNvPicPr/>
                        </pic:nvPicPr>
                        <pic:blipFill>
                          <a:blip r:embed="rId1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71720553" name="0dde69b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1985157" name="0dde69b0-0b38-11f1-866a-27e693633c42.jpg"/>
                          <pic:cNvPicPr/>
                        </pic:nvPicPr>
                        <pic:blipFill>
                          <a:blip r:embed="rId1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1308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18728236" name="1d5a575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984396" name="1d5a5750-0b38-11f1-866a-27e693633c42.jpg"/>
                          <pic:cNvPicPr/>
                        </pic:nvPicPr>
                        <pic:blipFill>
                          <a:blip r:embed="rId1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29846670" name="1f9a835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5240646" name="1f9a8350-0b38-11f1-866a-27e693633c42.jpg"/>
                          <pic:cNvPicPr/>
                        </pic:nvPicPr>
                        <pic:blipFill>
                          <a:blip r:embed="rId1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1310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48127208" name="299e4b7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9440037" name="299e4b70-0b38-11f1-866a-27e693633c42.jpg"/>
                          <pic:cNvPicPr/>
                        </pic:nvPicPr>
                        <pic:blipFill>
                          <a:blip r:embed="rId1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08592891" name="2caac82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87476" name="2caac820-0b38-11f1-866a-27e693633c42.jpg"/>
                          <pic:cNvPicPr/>
                        </pic:nvPicPr>
                        <pic:blipFill>
                          <a:blip r:embed="rId1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1312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6386961" name="3f4b4e5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6662029" name="3f4b4e50-0b38-11f1-866a-27e693633c42.jpg"/>
                          <pic:cNvPicPr/>
                        </pic:nvPicPr>
                        <pic:blipFill>
                          <a:blip r:embed="rId1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82974745" name="43b4c2f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5392850" name="43b4c2f0-0b38-11f1-866a-27e693633c42.jpg"/>
                          <pic:cNvPicPr/>
                        </pic:nvPicPr>
                        <pic:blipFill>
                          <a:blip r:embed="rId1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1314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51782925" name="535ffdf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7341571" name="535ffdf0-0b38-11f1-866a-27e693633c42.jpg"/>
                          <pic:cNvPicPr/>
                        </pic:nvPicPr>
                        <pic:blipFill>
                          <a:blip r:embed="rId1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24678230" name="574882c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4833339" name="574882c0-0b38-11f1-866a-27e693633c42.jpg"/>
                          <pic:cNvPicPr/>
                        </pic:nvPicPr>
                        <pic:blipFill>
                          <a:blip r:embed="rId1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1316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7734859" name="614dd18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15387" name="614dd180-0b38-11f1-866a-27e693633c42.jpg"/>
                          <pic:cNvPicPr/>
                        </pic:nvPicPr>
                        <pic:blipFill>
                          <a:blip r:embed="rId1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97304370" name="6585aed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5443907" name="6585aed0-0b38-11f1-866a-27e693633c42.jpg"/>
                          <pic:cNvPicPr/>
                        </pic:nvPicPr>
                        <pic:blipFill>
                          <a:blip r:embed="rId1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1318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0304676" name="6fc98d3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4195162" name="6fc98d30-0b38-11f1-866a-27e693633c42.jpg"/>
                          <pic:cNvPicPr/>
                        </pic:nvPicPr>
                        <pic:blipFill>
                          <a:blip r:embed="rId1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88944759" name="73e4e1d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8692813" name="73e4e1d0-0b38-11f1-866a-27e693633c42.jpg"/>
                          <pic:cNvPicPr/>
                        </pic:nvPicPr>
                        <pic:blipFill>
                          <a:blip r:embed="rId1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1320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14598748" name="7e1a1a3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2171853" name="7e1a1a30-0b38-11f1-866a-27e693633c42.jpg"/>
                          <pic:cNvPicPr/>
                        </pic:nvPicPr>
                        <pic:blipFill>
                          <a:blip r:embed="rId1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63788421" name="83fb3ab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0753193" name="83fb3ab0-0b38-11f1-866a-27e693633c42.jpg"/>
                          <pic:cNvPicPr/>
                        </pic:nvPicPr>
                        <pic:blipFill>
                          <a:blip r:embed="rId1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1322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23723975" name="947c8a6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7185734" name="947c8a60-0b38-11f1-866a-27e693633c42.jpg"/>
                          <pic:cNvPicPr/>
                        </pic:nvPicPr>
                        <pic:blipFill>
                          <a:blip r:embed="rId1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38056651" name="9741019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2254119" name="97410190-0b38-11f1-866a-27e693633c42.jpg"/>
                          <pic:cNvPicPr/>
                        </pic:nvPicPr>
                        <pic:blipFill>
                          <a:blip r:embed="rId1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1324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00162952" name="ad195a3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3175701" name="ad195a30-0b38-11f1-866a-27e693633c42.jpg"/>
                          <pic:cNvPicPr/>
                        </pic:nvPicPr>
                        <pic:blipFill>
                          <a:blip r:embed="rId1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59429202" name="b1225f5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9049149" name="b1225f50-0b38-11f1-866a-27e693633c42.jpg"/>
                          <pic:cNvPicPr/>
                        </pic:nvPicPr>
                        <pic:blipFill>
                          <a:blip r:embed="rId1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1321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63891829" name="bde0175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5912991" name="bde01750-0b38-11f1-866a-27e693633c42.jpg"/>
                          <pic:cNvPicPr/>
                        </pic:nvPicPr>
                        <pic:blipFill>
                          <a:blip r:embed="rId1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87029107" name="c139f0b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8404304" name="c139f0b0-0b38-11f1-866a-27e693633c42.jpg"/>
                          <pic:cNvPicPr/>
                        </pic:nvPicPr>
                        <pic:blipFill>
                          <a:blip r:embed="rId1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1319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04375318" name="d20e908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7717053" name="d20e9080-0b38-11f1-866a-27e693633c42.jpg"/>
                          <pic:cNvPicPr/>
                        </pic:nvPicPr>
                        <pic:blipFill>
                          <a:blip r:embed="rId1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2692905" name="d69fb16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1599138" name="d69fb160-0b38-11f1-866a-27e693633c42.jpg"/>
                          <pic:cNvPicPr/>
                        </pic:nvPicPr>
                        <pic:blipFill>
                          <a:blip r:embed="rId1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1317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7431117" name="e842c4c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0278963" name="e842c4c0-0b38-11f1-866a-27e693633c42.jpg"/>
                          <pic:cNvPicPr/>
                        </pic:nvPicPr>
                        <pic:blipFill>
                          <a:blip r:embed="rId1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39624577" name="eb1f30c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83961" name="eb1f30c0-0b38-11f1-866a-27e693633c42.jpg"/>
                          <pic:cNvPicPr/>
                        </pic:nvPicPr>
                        <pic:blipFill>
                          <a:blip r:embed="rId1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1315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69057551" name="faf37790-0b38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0416715" name="faf37790-0b38-11f1-866a-27e693633c42.jpg"/>
                          <pic:cNvPicPr/>
                        </pic:nvPicPr>
                        <pic:blipFill>
                          <a:blip r:embed="rId1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48026030" name="00ad12e0-0b3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4748328" name="00ad12e0-0b39-11f1-866a-27e693633c42.jpg"/>
                          <pic:cNvPicPr/>
                        </pic:nvPicPr>
                        <pic:blipFill>
                          <a:blip r:embed="rId1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1313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08632016" name="08cba040-0b3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1898509" name="08cba040-0b39-11f1-866a-27e693633c42.jpg"/>
                          <pic:cNvPicPr/>
                        </pic:nvPicPr>
                        <pic:blipFill>
                          <a:blip r:embed="rId1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93236025" name="0be870a0-0b3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3746972" name="0be870a0-0b39-11f1-866a-27e693633c42.jpg"/>
                          <pic:cNvPicPr/>
                        </pic:nvPicPr>
                        <pic:blipFill>
                          <a:blip r:embed="rId1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1311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55600637" name="30e7b910-0b3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0411166" name="30e7b910-0b39-11f1-866a-27e693633c42.jpg"/>
                          <pic:cNvPicPr/>
                        </pic:nvPicPr>
                        <pic:blipFill>
                          <a:blip r:embed="rId1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47768277" name="342f6a00-0b3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9237893" name="342f6a00-0b39-11f1-866a-27e693633c42.jpg"/>
                          <pic:cNvPicPr/>
                        </pic:nvPicPr>
                        <pic:blipFill>
                          <a:blip r:embed="rId1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1309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94571299" name="403f07b0-0b3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7282099" name="403f07b0-0b39-11f1-866a-27e693633c42.jpg"/>
                          <pic:cNvPicPr/>
                        </pic:nvPicPr>
                        <pic:blipFill>
                          <a:blip r:embed="rId1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41779536" name="48f6c7d0-0b3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6044031" name="48f6c7d0-0b39-11f1-866a-27e693633c42.jpg"/>
                          <pic:cNvPicPr/>
                        </pic:nvPicPr>
                        <pic:blipFill>
                          <a:blip r:embed="rId1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1307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3305005" name="546877d0-0b3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5068848" name="546877d0-0b39-11f1-866a-27e693633c42.jpg"/>
                          <pic:cNvPicPr/>
                        </pic:nvPicPr>
                        <pic:blipFill>
                          <a:blip r:embed="rId1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58464294" name="5c0bbab0-0b3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7289628" name="5c0bbab0-0b39-11f1-866a-27e693633c42.jpg"/>
                          <pic:cNvPicPr/>
                        </pic:nvPicPr>
                        <pic:blipFill>
                          <a:blip r:embed="rId1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1305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06860362" name="6698b000-0b3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0013793" name="6698b000-0b39-11f1-866a-27e693633c42.jpg"/>
                          <pic:cNvPicPr/>
                        </pic:nvPicPr>
                        <pic:blipFill>
                          <a:blip r:embed="rId1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95824944" name="6b585af0-0b3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921840" name="6b585af0-0b39-11f1-866a-27e693633c42.jpg"/>
                          <pic:cNvPicPr/>
                        </pic:nvPicPr>
                        <pic:blipFill>
                          <a:blip r:embed="rId1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1303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75273965" name="7eef2800-0b3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0166099" name="7eef2800-0b39-11f1-866a-27e693633c42.jpg"/>
                          <pic:cNvPicPr/>
                        </pic:nvPicPr>
                        <pic:blipFill>
                          <a:blip r:embed="rId1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04654970" name="83b6c230-0b3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7664952" name="83b6c230-0b39-11f1-866a-27e693633c42.jpg"/>
                          <pic:cNvPicPr/>
                        </pic:nvPicPr>
                        <pic:blipFill>
                          <a:blip r:embed="rId1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1301</w:t>
            </w:r>
          </w:p>
          <w:p>
            <w:pPr>
              <w:spacing w:before="0" w:after="0"/>
            </w:pPr>
            <w:r>
              <w:t>3.OG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26086638" name="94d6e9f0-0b3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6329680" name="94d6e9f0-0b39-11f1-866a-27e693633c42.jpg"/>
                          <pic:cNvPicPr/>
                        </pic:nvPicPr>
                        <pic:blipFill>
                          <a:blip r:embed="rId2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72121905" name="9792fcb0-0b39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9715431" name="9792fcb0-0b39-11f1-866a-27e693633c42.jpg"/>
                          <pic:cNvPicPr/>
                        </pic:nvPicPr>
                        <pic:blipFill>
                          <a:blip r:embed="rId2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Allgemein Grand Hotel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77397966" name="49b1a170-0b3b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0854262" name="49b1a170-0b3b-11f1-866a-27e693633c42.jpg"/>
                          <pic:cNvPicPr/>
                        </pic:nvPicPr>
                        <pic:blipFill>
                          <a:blip r:embed="rId2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03376571" name="55e84f20-0b3b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0692175" name="55e84f20-0b3b-11f1-866a-27e693633c42.jpg"/>
                          <pic:cNvPicPr/>
                        </pic:nvPicPr>
                        <pic:blipFill>
                          <a:blip r:embed="rId2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Allgemein Grand Hotel </w:t>
            </w:r>
          </w:p>
          <w:p>
            <w:pPr>
              <w:spacing w:before="0" w:after="0"/>
            </w:pPr>
            <w:r>
              <w:t>UG Aufgang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12514840" name="62b6d000-0b3b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8498803" name="62b6d000-0b3b-11f1-866a-27e693633c42.jpg"/>
                          <pic:cNvPicPr/>
                        </pic:nvPicPr>
                        <pic:blipFill>
                          <a:blip r:embed="rId2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64668385" name="65d15670-0b3b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0517800" name="65d15670-0b3b-11f1-866a-27e693633c42.jpg"/>
                          <pic:cNvPicPr/>
                        </pic:nvPicPr>
                        <pic:blipFill>
                          <a:blip r:embed="rId2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3003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39474402" name="a9cb4e60-0b3d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90931551" name="a9cb4e60-0b3d-11f1-866a-27e693633c42.jpg"/>
                          <pic:cNvPicPr/>
                        </pic:nvPicPr>
                        <pic:blipFill>
                          <a:blip r:embed="rId2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23284519" name="ac46fcc0-0b3d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5863233" name="ac46fcc0-0b3d-11f1-866a-27e693633c42.jpg"/>
                          <pic:cNvPicPr/>
                        </pic:nvPicPr>
                        <pic:blipFill>
                          <a:blip r:embed="rId2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3003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96364659" name="cf3343b0-0b3d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0999734" name="cf3343b0-0b3d-11f1-866a-27e693633c42.jpg"/>
                          <pic:cNvPicPr/>
                        </pic:nvPicPr>
                        <pic:blipFill>
                          <a:blip r:embed="rId2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64360253" name="d2dd5ff0-0b3d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9047808" name="d2dd5ff0-0b3d-11f1-866a-27e693633c42.jpg"/>
                          <pic:cNvPicPr/>
                        </pic:nvPicPr>
                        <pic:blipFill>
                          <a:blip r:embed="rId2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Geräte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22168574" name="e91e8c80-0b3d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6594289" name="e91e8c80-0b3d-11f1-866a-27e693633c42.jpg"/>
                          <pic:cNvPicPr/>
                        </pic:nvPicPr>
                        <pic:blipFill>
                          <a:blip r:embed="rId2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18873230" name="eb4711d0-0b3d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33783" name="eb4711d0-0b3d-11f1-866a-27e693633c42.jpg"/>
                          <pic:cNvPicPr/>
                        </pic:nvPicPr>
                        <pic:blipFill>
                          <a:blip r:embed="rId2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3006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61279373" name="82c73fd0-0b3e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0996543" name="82c73fd0-0b3e-11f1-866a-27e693633c42.jpg"/>
                          <pic:cNvPicPr/>
                        </pic:nvPicPr>
                        <pic:blipFill>
                          <a:blip r:embed="rId2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20199413" name="13523ab0-0b3e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5875781" name="13523ab0-0b3e-11f1-866a-27e693633c42.jpg"/>
                          <pic:cNvPicPr/>
                        </pic:nvPicPr>
                        <pic:blipFill>
                          <a:blip r:embed="rId2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3004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77504505" name="9d901760-0b3e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0407141" name="9d901760-0b3e-11f1-866a-27e693633c42.jpg"/>
                          <pic:cNvPicPr/>
                        </pic:nvPicPr>
                        <pic:blipFill>
                          <a:blip r:embed="rId2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95300495" name="a2bc18b0-0b3e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6193350" name="a2bc18b0-0b3e-11f1-866a-27e693633c42.jpg"/>
                          <pic:cNvPicPr/>
                        </pic:nvPicPr>
                        <pic:blipFill>
                          <a:blip r:embed="rId2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3002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7407637" name="ade17d70-0b3e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6036015" name="ade17d70-0b3e-11f1-866a-27e693633c42.jpg"/>
                          <pic:cNvPicPr/>
                        </pic:nvPicPr>
                        <pic:blipFill>
                          <a:blip r:embed="rId2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65063083" name="b1b0ade0-0b3e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1449817" name="b1b0ade0-0b3e-11f1-866a-27e693633c42.jpg"/>
                          <pic:cNvPicPr/>
                        </pic:nvPicPr>
                        <pic:blipFill>
                          <a:blip r:embed="rId2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3002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7769579" name="bfef3980-0b3e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0654610" name="bfef3980-0b3e-11f1-866a-27e693633c42.jpg"/>
                          <pic:cNvPicPr/>
                        </pic:nvPicPr>
                        <pic:blipFill>
                          <a:blip r:embed="rId2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10162654" name="c227c460-0b3e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1600108" name="c227c460-0b3e-11f1-866a-27e693633c42.jpg"/>
                          <pic:cNvPicPr/>
                        </pic:nvPicPr>
                        <pic:blipFill>
                          <a:blip r:embed="rId2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3001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8843550" name="cea36a50-0b3e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1872736" name="cea36a50-0b3e-11f1-866a-27e693633c42.jpg"/>
                          <pic:cNvPicPr/>
                        </pic:nvPicPr>
                        <pic:blipFill>
                          <a:blip r:embed="rId2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23768116" name="d62df510-0b3e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660517" name="d62df510-0b3e-11f1-866a-27e693633c42.jpg"/>
                          <pic:cNvPicPr/>
                        </pic:nvPicPr>
                        <pic:blipFill>
                          <a:blip r:embed="rId2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3001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15150191" name="e18dcac0-0b3e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9569574" name="e18dcac0-0b3e-11f1-866a-27e693633c42.jpg"/>
                          <pic:cNvPicPr/>
                        </pic:nvPicPr>
                        <pic:blipFill>
                          <a:blip r:embed="rId2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97559937" name="e4833d00-0b3e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5136911" name="e4833d00-0b3e-11f1-866a-27e693633c42.jpg"/>
                          <pic:cNvPicPr/>
                        </pic:nvPicPr>
                        <pic:blipFill>
                          <a:blip r:embed="rId2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3101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65773914" name="22d3ff4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6162469" name="22d3ff40-0b3f-11f1-866a-27e693633c42.jpg"/>
                          <pic:cNvPicPr/>
                        </pic:nvPicPr>
                        <pic:blipFill>
                          <a:blip r:embed="rId2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07727317" name="271ccc8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3741215" name="271ccc80-0b3f-11f1-866a-27e693633c42.jpg"/>
                          <pic:cNvPicPr/>
                        </pic:nvPicPr>
                        <pic:blipFill>
                          <a:blip r:embed="rId2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3103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44472288" name="34e082d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4576747" name="34e082d0-0b3f-11f1-866a-27e693633c42.jpg"/>
                          <pic:cNvPicPr/>
                        </pic:nvPicPr>
                        <pic:blipFill>
                          <a:blip r:embed="rId2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50272013" name="38326cf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7232483" name="38326cf0-0b3f-11f1-866a-27e693633c42.jpg"/>
                          <pic:cNvPicPr/>
                        </pic:nvPicPr>
                        <pic:blipFill>
                          <a:blip r:embed="rId2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3105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98291040" name="417f412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7092366" name="417f4120-0b3f-11f1-866a-27e693633c42.jpg"/>
                          <pic:cNvPicPr/>
                        </pic:nvPicPr>
                        <pic:blipFill>
                          <a:blip r:embed="rId2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79770758" name="446cc42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8785670" name="446cc420-0b3f-11f1-866a-27e693633c42.jpg"/>
                          <pic:cNvPicPr/>
                        </pic:nvPicPr>
                        <pic:blipFill>
                          <a:blip r:embed="rId2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3105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48806559" name="501b7d2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5653253" name="501b7d20-0b3f-11f1-866a-27e693633c42.jpg"/>
                          <pic:cNvPicPr/>
                        </pic:nvPicPr>
                        <pic:blipFill>
                          <a:blip r:embed="rId2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38616813" name="54dde73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7140098" name="54dde730-0b3f-11f1-866a-27e693633c42.jpg"/>
                          <pic:cNvPicPr/>
                        </pic:nvPicPr>
                        <pic:blipFill>
                          <a:blip r:embed="rId2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3107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49353191" name="650a602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5037091" name="650a6020-0b3f-11f1-866a-27e693633c42.jpg"/>
                          <pic:cNvPicPr/>
                        </pic:nvPicPr>
                        <pic:blipFill>
                          <a:blip r:embed="rId2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83420466" name="6946aa4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3564450" name="6946aa40-0b3f-11f1-866a-27e693633c42.jpg"/>
                          <pic:cNvPicPr/>
                        </pic:nvPicPr>
                        <pic:blipFill>
                          <a:blip r:embed="rId2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3107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66629963" name="72204a4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9260593" name="72204a40-0b3f-11f1-866a-27e693633c42.jpg"/>
                          <pic:cNvPicPr/>
                        </pic:nvPicPr>
                        <pic:blipFill>
                          <a:blip r:embed="rId2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99721883" name="777c5c4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0070067" name="777c5c40-0b3f-11f1-866a-27e693633c42.jpg"/>
                          <pic:cNvPicPr/>
                        </pic:nvPicPr>
                        <pic:blipFill>
                          <a:blip r:embed="rId2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3109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02179592" name="8f96196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2263078" name="8f961960-0b3f-11f1-866a-27e693633c42.jpg"/>
                          <pic:cNvPicPr/>
                        </pic:nvPicPr>
                        <pic:blipFill>
                          <a:blip r:embed="rId2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76786165" name="92217f3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3152967" name="92217f30-0b3f-11f1-866a-27e693633c42.jpg"/>
                          <pic:cNvPicPr/>
                        </pic:nvPicPr>
                        <pic:blipFill>
                          <a:blip r:embed="rId2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3108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476377606" name="a20619b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3930117" name="a20619b0-0b3f-11f1-866a-27e693633c42.jpg"/>
                          <pic:cNvPicPr/>
                        </pic:nvPicPr>
                        <pic:blipFill>
                          <a:blip r:embed="rId2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74868709" name="a50242b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1365029" name="a50242b0-0b3f-11f1-866a-27e693633c42.jpg"/>
                          <pic:cNvPicPr/>
                        </pic:nvPicPr>
                        <pic:blipFill>
                          <a:blip r:embed="rId2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3106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62745214" name="b192821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0779604" name="b1928210-0b3f-11f1-866a-27e693633c42.jpg"/>
                          <pic:cNvPicPr/>
                        </pic:nvPicPr>
                        <pic:blipFill>
                          <a:blip r:embed="rId2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46117468" name="b45153f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7767888" name="b45153f0-0b3f-11f1-866a-27e693633c42.jpg"/>
                          <pic:cNvPicPr/>
                        </pic:nvPicPr>
                        <pic:blipFill>
                          <a:blip r:embed="rId2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3104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38790327" name="c3cbe20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8573876" name="c3cbe200-0b3f-11f1-866a-27e693633c42.jpg"/>
                          <pic:cNvPicPr/>
                        </pic:nvPicPr>
                        <pic:blipFill>
                          <a:blip r:embed="rId2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94983977" name="c872d4d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6883634" name="c872d4d0-0b3f-11f1-866a-27e693633c42.jpg"/>
                          <pic:cNvPicPr/>
                        </pic:nvPicPr>
                        <pic:blipFill>
                          <a:blip r:embed="rId2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3102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31550185" name="d63d900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522530" name="d63d9000-0b3f-11f1-866a-27e693633c42.jpg"/>
                          <pic:cNvPicPr/>
                        </pic:nvPicPr>
                        <pic:blipFill>
                          <a:blip r:embed="rId2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67053736" name="d9d02ca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2602341" name="d9d02ca0-0b3f-11f1-866a-27e693633c42.jpg"/>
                          <pic:cNvPicPr/>
                        </pic:nvPicPr>
                        <pic:blipFill>
                          <a:blip r:embed="rId2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3102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343170" name="e4c83fd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87177" name="e4c83fd0-0b3f-11f1-866a-27e693633c42.jpg"/>
                          <pic:cNvPicPr/>
                        </pic:nvPicPr>
                        <pic:blipFill>
                          <a:blip r:embed="rId2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52239000" name="e81d5e40-0b3f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8354335" name="e81d5e40-0b3f-11f1-866a-27e693633c42.jpg"/>
                          <pic:cNvPicPr/>
                        </pic:nvPicPr>
                        <pic:blipFill>
                          <a:blip r:embed="rId2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3201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49790982" name="164243d0-0b40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4025473" name="164243d0-0b40-11f1-866a-27e693633c42.jpg"/>
                          <pic:cNvPicPr/>
                        </pic:nvPicPr>
                        <pic:blipFill>
                          <a:blip r:embed="rId2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22691338" name="192c9280-0b40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6622391" name="192c9280-0b40-11f1-866a-27e693633c42.jpg"/>
                          <pic:cNvPicPr/>
                        </pic:nvPicPr>
                        <pic:blipFill>
                          <a:blip r:embed="rId2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3203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23047633" name="2b6ef320-0b40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2462440" name="2b6ef320-0b40-11f1-866a-27e693633c42.jpg"/>
                          <pic:cNvPicPr/>
                        </pic:nvPicPr>
                        <pic:blipFill>
                          <a:blip r:embed="rId2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32218998" name="2e2b05e0-0b40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8916440" name="2e2b05e0-0b40-11f1-866a-27e693633c42.jpg"/>
                          <pic:cNvPicPr/>
                        </pic:nvPicPr>
                        <pic:blipFill>
                          <a:blip r:embed="rId2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3205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91300856" name="370cbc30-0b40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5366811" name="370cbc30-0b40-11f1-866a-27e693633c42.jpg"/>
                          <pic:cNvPicPr/>
                        </pic:nvPicPr>
                        <pic:blipFill>
                          <a:blip r:embed="rId2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12622312" name="3e5709a0-0b40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831553" name="3e5709a0-0b40-11f1-866a-27e693633c42.jpg"/>
                          <pic:cNvPicPr/>
                        </pic:nvPicPr>
                        <pic:blipFill>
                          <a:blip r:embed="rId2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3205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97577486" name="4ab00c60-0b40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23954" name="4ab00c60-0b40-11f1-866a-27e693633c42.jpg"/>
                          <pic:cNvPicPr/>
                        </pic:nvPicPr>
                        <pic:blipFill>
                          <a:blip r:embed="rId2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113621335" name="54008a10-0b40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0158262" name="54008a10-0b40-11f1-866a-27e693633c42.jpg"/>
                          <pic:cNvPicPr/>
                        </pic:nvPicPr>
                        <pic:blipFill>
                          <a:blip r:embed="rId2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3207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3316738" name="5af9d150-0b40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3461" name="5af9d150-0b40-11f1-866a-27e693633c42.jpg"/>
                          <pic:cNvPicPr/>
                        </pic:nvPicPr>
                        <pic:blipFill>
                          <a:blip r:embed="rId2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42263830" name="5d40b410-0b40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7741574" name="5d40b410-0b40-11f1-866a-27e693633c42.jpg"/>
                          <pic:cNvPicPr/>
                        </pic:nvPicPr>
                        <pic:blipFill>
                          <a:blip r:embed="rId2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3207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08105062" name="65aa0610-0b40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0760799" name="65aa0610-0b40-11f1-866a-27e693633c42.jpg"/>
                          <pic:cNvPicPr/>
                        </pic:nvPicPr>
                        <pic:blipFill>
                          <a:blip r:embed="rId2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37669476" name="683b5f50-0b40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0993338" name="683b5f50-0b40-11f1-866a-27e693633c42.jpg"/>
                          <pic:cNvPicPr/>
                        </pic:nvPicPr>
                        <pic:blipFill>
                          <a:blip r:embed="rId2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3209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45453642" name="7c2fb5b0-0b40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9806158" name="7c2fb5b0-0b40-11f1-866a-27e693633c42.jpg"/>
                          <pic:cNvPicPr/>
                        </pic:nvPicPr>
                        <pic:blipFill>
                          <a:blip r:embed="rId2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18729758" name="7f84fb30-0b40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7097047" name="7f84fb30-0b40-11f1-866a-27e693633c42.jpg"/>
                          <pic:cNvPicPr/>
                        </pic:nvPicPr>
                        <pic:blipFill>
                          <a:blip r:embed="rId2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3208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0283463" name="9bde5dd0-0b40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2624579" name="9bde5dd0-0b40-11f1-866a-27e693633c42.jpg"/>
                          <pic:cNvPicPr/>
                        </pic:nvPicPr>
                        <pic:blipFill>
                          <a:blip r:embed="rId2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49184148" name="9f16a570-0b40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900496" name="9f16a570-0b40-11f1-866a-27e693633c42.jpg"/>
                          <pic:cNvPicPr/>
                        </pic:nvPicPr>
                        <pic:blipFill>
                          <a:blip r:embed="rId2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3206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39087384" name="aebc6230-0b40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142940" name="aebc6230-0b40-11f1-866a-27e693633c42.jpg"/>
                          <pic:cNvPicPr/>
                        </pic:nvPicPr>
                        <pic:blipFill>
                          <a:blip r:embed="rId2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76100728" name="b31f2010-0b40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7538188" name="b31f2010-0b40-11f1-866a-27e693633c42.jpg"/>
                          <pic:cNvPicPr/>
                        </pic:nvPicPr>
                        <pic:blipFill>
                          <a:blip r:embed="rId2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3204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40232546" name="c64725c0-0b40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33131" name="c64725c0-0b40-11f1-866a-27e693633c42.jpg"/>
                          <pic:cNvPicPr/>
                        </pic:nvPicPr>
                        <pic:blipFill>
                          <a:blip r:embed="rId2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60175346" name="ca3ec5c0-0b40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3137167" name="ca3ec5c0-0b40-11f1-866a-27e693633c42.jpg"/>
                          <pic:cNvPicPr/>
                        </pic:nvPicPr>
                        <pic:blipFill>
                          <a:blip r:embed="rId2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3202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77746708" name="d3d3c680-0b40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3588755" name="d3d3c680-0b40-11f1-866a-27e693633c42.jpg"/>
                          <pic:cNvPicPr/>
                        </pic:nvPicPr>
                        <pic:blipFill>
                          <a:blip r:embed="rId2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96745937" name="d6ca9850-0b40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1843527" name="d6ca9850-0b40-11f1-866a-27e693633c42.jpg"/>
                          <pic:cNvPicPr/>
                        </pic:nvPicPr>
                        <pic:blipFill>
                          <a:blip r:embed="rId2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3301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43590889" name="36c8dff0-0b4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1101279" name="36c8dff0-0b41-11f1-866a-27e693633c42.jpg"/>
                          <pic:cNvPicPr/>
                        </pic:nvPicPr>
                        <pic:blipFill>
                          <a:blip r:embed="rId2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76151005" name="6127bcd0-0b4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7812214" name="6127bcd0-0b41-11f1-866a-27e693633c42.jpg"/>
                          <pic:cNvPicPr/>
                        </pic:nvPicPr>
                        <pic:blipFill>
                          <a:blip r:embed="rId2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3303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50614794" name="70f35110-0b4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2595263" name="70f35110-0b41-11f1-866a-27e693633c42.jpg"/>
                          <pic:cNvPicPr/>
                        </pic:nvPicPr>
                        <pic:blipFill>
                          <a:blip r:embed="rId2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61401672" name="74a53580-0b4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7436342" name="74a53580-0b41-11f1-866a-27e693633c42.jpg"/>
                          <pic:cNvPicPr/>
                        </pic:nvPicPr>
                        <pic:blipFill>
                          <a:blip r:embed="rId2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3303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87881681" name="7d2a25d0-0b4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308031" name="7d2a25d0-0b41-11f1-866a-27e693633c42.jpg"/>
                          <pic:cNvPicPr/>
                        </pic:nvPicPr>
                        <pic:blipFill>
                          <a:blip r:embed="rId2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98412611" name="81fa99a0-0b4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1709870" name="81fa99a0-0b41-11f1-866a-27e693633c42.jpg"/>
                          <pic:cNvPicPr/>
                        </pic:nvPicPr>
                        <pic:blipFill>
                          <a:blip r:embed="rId2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3305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20050857" name="8aa428f0-0b4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4653414" name="8aa428f0-0b41-11f1-866a-27e693633c42.jpg"/>
                          <pic:cNvPicPr/>
                        </pic:nvPicPr>
                        <pic:blipFill>
                          <a:blip r:embed="rId2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05686444" name="8d9b9700-0b4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7266768" name="8d9b9700-0b41-11f1-866a-27e693633c42.jpg"/>
                          <pic:cNvPicPr/>
                        </pic:nvPicPr>
                        <pic:blipFill>
                          <a:blip r:embed="rId2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3305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28186129" name="94832b00-0b4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2060552" name="94832b00-0b41-11f1-866a-27e693633c42.jpg"/>
                          <pic:cNvPicPr/>
                        </pic:nvPicPr>
                        <pic:blipFill>
                          <a:blip r:embed="rId2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51412708" name="9ae402d0-0b4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8485068" name="9ae402d0-0b41-11f1-866a-27e693633c42.jpg"/>
                          <pic:cNvPicPr/>
                        </pic:nvPicPr>
                        <pic:blipFill>
                          <a:blip r:embed="rId2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3307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35363263" name="b6530570-0b4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2426440" name="b6530570-0b41-11f1-866a-27e693633c42.jpg"/>
                          <pic:cNvPicPr/>
                        </pic:nvPicPr>
                        <pic:blipFill>
                          <a:blip r:embed="rId2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94041791" name="bbddc890-0b4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6871700" name="bbddc890-0b41-11f1-866a-27e693633c42.jpg"/>
                          <pic:cNvPicPr/>
                        </pic:nvPicPr>
                        <pic:blipFill>
                          <a:blip r:embed="rId2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3309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86270177" name="d8bfe330-0b4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7040622" name="d8bfe330-0b41-11f1-866a-27e693633c42.jpg"/>
                          <pic:cNvPicPr/>
                        </pic:nvPicPr>
                        <pic:blipFill>
                          <a:blip r:embed="rId2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19548309" name="dc77e220-0b4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1712013" name="dc77e220-0b41-11f1-866a-27e693633c42.jpg"/>
                          <pic:cNvPicPr/>
                        </pic:nvPicPr>
                        <pic:blipFill>
                          <a:blip r:embed="rId2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3308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87784318" name="f403de30-0b4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039009" name="f403de30-0b41-11f1-866a-27e693633c42.jpg"/>
                          <pic:cNvPicPr/>
                        </pic:nvPicPr>
                        <pic:blipFill>
                          <a:blip r:embed="rId2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502389" name="f71e1680-0b41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4633551" name="f71e1680-0b41-11f1-866a-27e693633c42.jpg"/>
                          <pic:cNvPicPr/>
                        </pic:nvPicPr>
                        <pic:blipFill>
                          <a:blip r:embed="rId2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3306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79583483" name="05e2e920-0b42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7739393" name="05e2e920-0b42-11f1-866a-27e693633c42.jpg"/>
                          <pic:cNvPicPr/>
                        </pic:nvPicPr>
                        <pic:blipFill>
                          <a:blip r:embed="rId2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52165241" name="10cb9300-0b42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2892441" name="10cb9300-0b42-11f1-866a-27e693633c42.jpg"/>
                          <pic:cNvPicPr/>
                        </pic:nvPicPr>
                        <pic:blipFill>
                          <a:blip r:embed="rId2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3304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37706682" name="253148d0-0b42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4591011" name="253148d0-0b42-11f1-866a-27e693633c42.jpg"/>
                          <pic:cNvPicPr/>
                        </pic:nvPicPr>
                        <pic:blipFill>
                          <a:blip r:embed="rId2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12193333" name="27a296f0-0b42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3844948" name="27a296f0-0b42-11f1-866a-27e693633c42.jpg"/>
                          <pic:cNvPicPr/>
                        </pic:nvPicPr>
                        <pic:blipFill>
                          <a:blip r:embed="rId2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3302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Bodenaufbau</w:t>
            </w:r>
          </w:p>
          <w:p>
            <w:pPr>
              <w:spacing w:before="0" w:after="0"/>
            </w:pPr>
            <w:r>
              <w:t>Nasszelle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17766365" name="35dc4090-0b42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7190826" name="35dc4090-0b42-11f1-866a-27e693633c42.jpg"/>
                          <pic:cNvPicPr/>
                        </pic:nvPicPr>
                        <pic:blipFill>
                          <a:blip r:embed="rId2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88039497" name="39df7950-0b42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3647170" name="39df7950-0b42-11f1-866a-27e693633c42.jpg"/>
                          <pic:cNvPicPr/>
                        </pic:nvPicPr>
                        <pic:blipFill>
                          <a:blip r:embed="rId2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3301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ursprüngliche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18501416" name="538a8f60-0b4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1826238" name="538a8f60-0b43-11f1-866a-27e693633c42.jpg"/>
                          <pic:cNvPicPr/>
                        </pic:nvPicPr>
                        <pic:blipFill>
                          <a:blip r:embed="rId2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70928150" name="5718bf30-0b4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9432131" name="5718bf30-0b43-11f1-866a-27e693633c42.jpg"/>
                          <pic:cNvPicPr/>
                        </pic:nvPicPr>
                        <pic:blipFill>
                          <a:blip r:embed="rId2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3303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ursprüngliche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46278405" name="922a0de0-0b4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5693996" name="922a0de0-0b43-11f1-866a-27e693633c42.jpg"/>
                          <pic:cNvPicPr/>
                        </pic:nvPicPr>
                        <pic:blipFill>
                          <a:blip r:embed="rId2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59220365" name="9d1af520-0b4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5729988" name="9d1af520-0b43-11f1-866a-27e693633c42.jpg"/>
                          <pic:cNvPicPr/>
                        </pic:nvPicPr>
                        <pic:blipFill>
                          <a:blip r:embed="rId2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3305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ursprüngliche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15764896" name="a64dffc0-0b4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5856730" name="a64dffc0-0b43-11f1-866a-27e693633c42.jpg"/>
                          <pic:cNvPicPr/>
                        </pic:nvPicPr>
                        <pic:blipFill>
                          <a:blip r:embed="rId2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59822627" name="a918df90-0b4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3573572" name="a918df90-0b43-11f1-866a-27e693633c42.jpg"/>
                          <pic:cNvPicPr/>
                        </pic:nvPicPr>
                        <pic:blipFill>
                          <a:blip r:embed="rId2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3307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ursprüngliche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40251955" name="b28a79d0-0b4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9413349" name="b28a79d0-0b43-11f1-866a-27e693633c42.jpg"/>
                          <pic:cNvPicPr/>
                        </pic:nvPicPr>
                        <pic:blipFill>
                          <a:blip r:embed="rId2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723873" name="b6b7f6e0-0b4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2777604" name="b6b7f6e0-0b43-11f1-866a-27e693633c42.jpg"/>
                          <pic:cNvPicPr/>
                        </pic:nvPicPr>
                        <pic:blipFill>
                          <a:blip r:embed="rId2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3309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ursprüngliche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74054492" name="c42bb870-0b4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4761305" name="c42bb870-0b43-11f1-866a-27e693633c42.jpg"/>
                          <pic:cNvPicPr/>
                        </pic:nvPicPr>
                        <pic:blipFill>
                          <a:blip r:embed="rId3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17866903" name="c7212ab0-0b4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5912011" name="c7212ab0-0b43-11f1-866a-27e693633c42.jpg"/>
                          <pic:cNvPicPr/>
                        </pic:nvPicPr>
                        <pic:blipFill>
                          <a:blip r:embed="rId3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3308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ursprüngliche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77167273" name="d5800f90-0b4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4795532" name="d5800f90-0b43-11f1-866a-27e693633c42.jpg"/>
                          <pic:cNvPicPr/>
                        </pic:nvPicPr>
                        <pic:blipFill>
                          <a:blip r:embed="rId3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49735473" name="d26980c0-0b4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3373523" name="d26980c0-0b43-11f1-866a-27e693633c42.jpg"/>
                          <pic:cNvPicPr/>
                        </pic:nvPicPr>
                        <pic:blipFill>
                          <a:blip r:embed="rId3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3306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ursprüngliche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63339574" name="faf48800-0b43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8230295" name="faf48800-0b43-11f1-866a-27e693633c42.jpg"/>
                          <pic:cNvPicPr/>
                        </pic:nvPicPr>
                        <pic:blipFill>
                          <a:blip r:embed="rId3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05601569" name="000d9d90-0b4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7755988" name="000d9d90-0b44-11f1-866a-27e693633c42.jpg"/>
                          <pic:cNvPicPr/>
                        </pic:nvPicPr>
                        <pic:blipFill>
                          <a:blip r:embed="rId3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3304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ursprüngliche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70715246" name="0d4392d0-0b4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3786226" name="0d4392d0-0b44-11f1-866a-27e693633c42.jpg"/>
                          <pic:cNvPicPr/>
                        </pic:nvPicPr>
                        <pic:blipFill>
                          <a:blip r:embed="rId3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9475324" name="0f329190-0b4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2886826" name="0f329190-0b44-11f1-866a-27e693633c42.jpg"/>
                          <pic:cNvPicPr/>
                        </pic:nvPicPr>
                        <pic:blipFill>
                          <a:blip r:embed="rId3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3302</w:t>
            </w:r>
          </w:p>
          <w:p>
            <w:pPr>
              <w:spacing w:before="0" w:after="0"/>
            </w:pPr>
            <w:r>
              <w:t>2.OG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ursprüngliche 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33795565" name="1b35ac20-0b4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846187" name="1b35ac20-0b44-11f1-866a-27e693633c42.jpg"/>
                          <pic:cNvPicPr/>
                        </pic:nvPicPr>
                        <pic:blipFill>
                          <a:blip r:embed="rId3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86255905" name="1f1a1240-0b44-11f1-866a-27e693633c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3835173" name="1f1a1240-0b44-11f1-866a-27e693633c42.jpg"/>
                          <pic:cNvPicPr/>
                        </pic:nvPicPr>
                        <pic:blipFill>
                          <a:blip r:embed="rId3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1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Nachbeprobung Hotel Flims Waldhaus</w:t>
          </w:r>
        </w:p>
        <w:p>
          <w:pPr>
            <w:spacing w:before="0" w:after="0"/>
          </w:pPr>
          <w:r>
            <w:t>735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a="http://schemas.openxmlformats.org/drawingml/2006/main" xmlns:a14="http://schemas.microsoft.com/office/drawing/2010/main" xmlns:wp="http://schemas.openxmlformats.org/drawingml/2006/wordprocessingDrawing" xmlns:wp14="http://schemas.microsoft.com/office/word/2010/wordprocessingDrawing" xmlns:m="http://schemas.openxmlformats.org/officeDocument/2006/math" xmlns:mc="http://schemas.openxmlformats.org/markup-compatibility/2006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media/document_image_rId84.jpeg" Type="http://schemas.openxmlformats.org/officeDocument/2006/relationships/image" Id="rId84"/>
    <Relationship Target="media/document_image_rId85.jpeg" Type="http://schemas.openxmlformats.org/officeDocument/2006/relationships/image" Id="rId85"/>
    <Relationship Target="media/document_image_rId86.jpeg" Type="http://schemas.openxmlformats.org/officeDocument/2006/relationships/image" Id="rId86"/>
    <Relationship Target="media/document_image_rId87.jpeg" Type="http://schemas.openxmlformats.org/officeDocument/2006/relationships/image" Id="rId87"/>
    <Relationship Target="media/document_image_rId88.jpeg" Type="http://schemas.openxmlformats.org/officeDocument/2006/relationships/image" Id="rId88"/>
    <Relationship Target="media/document_image_rId89.jpeg" Type="http://schemas.openxmlformats.org/officeDocument/2006/relationships/image" Id="rId89"/>
    <Relationship Target="media/document_image_rId90.jpeg" Type="http://schemas.openxmlformats.org/officeDocument/2006/relationships/image" Id="rId90"/>
    <Relationship Target="media/document_image_rId91.jpeg" Type="http://schemas.openxmlformats.org/officeDocument/2006/relationships/image" Id="rId91"/>
    <Relationship Target="media/document_image_rId92.jpeg" Type="http://schemas.openxmlformats.org/officeDocument/2006/relationships/image" Id="rId92"/>
    <Relationship Target="media/document_image_rId93.jpeg" Type="http://schemas.openxmlformats.org/officeDocument/2006/relationships/image" Id="rId93"/>
    <Relationship Target="media/document_image_rId94.jpeg" Type="http://schemas.openxmlformats.org/officeDocument/2006/relationships/image" Id="rId94"/>
    <Relationship Target="media/document_image_rId95.jpeg" Type="http://schemas.openxmlformats.org/officeDocument/2006/relationships/image" Id="rId95"/>
    <Relationship Target="media/document_image_rId96.jpeg" Type="http://schemas.openxmlformats.org/officeDocument/2006/relationships/image" Id="rId96"/>
    <Relationship Target="media/document_image_rId97.jpeg" Type="http://schemas.openxmlformats.org/officeDocument/2006/relationships/image" Id="rId97"/>
    <Relationship Target="media/document_image_rId98.jpeg" Type="http://schemas.openxmlformats.org/officeDocument/2006/relationships/image" Id="rId98"/>
    <Relationship Target="media/document_image_rId99.jpeg" Type="http://schemas.openxmlformats.org/officeDocument/2006/relationships/image" Id="rId99"/>
    <Relationship Target="media/document_image_rId100.jpeg" Type="http://schemas.openxmlformats.org/officeDocument/2006/relationships/image" Id="rId100"/>
    <Relationship Target="media/document_image_rId101.jpeg" Type="http://schemas.openxmlformats.org/officeDocument/2006/relationships/image" Id="rId101"/>
    <Relationship Target="media/document_image_rId102.jpeg" Type="http://schemas.openxmlformats.org/officeDocument/2006/relationships/image" Id="rId102"/>
    <Relationship Target="media/document_image_rId103.jpeg" Type="http://schemas.openxmlformats.org/officeDocument/2006/relationships/image" Id="rId103"/>
    <Relationship Target="media/document_image_rId104.jpeg" Type="http://schemas.openxmlformats.org/officeDocument/2006/relationships/image" Id="rId104"/>
    <Relationship Target="media/document_image_rId105.jpeg" Type="http://schemas.openxmlformats.org/officeDocument/2006/relationships/image" Id="rId105"/>
    <Relationship Target="media/document_image_rId106.jpeg" Type="http://schemas.openxmlformats.org/officeDocument/2006/relationships/image" Id="rId106"/>
    <Relationship Target="media/document_image_rId107.jpeg" Type="http://schemas.openxmlformats.org/officeDocument/2006/relationships/image" Id="rId107"/>
    <Relationship Target="media/document_image_rId108.jpeg" Type="http://schemas.openxmlformats.org/officeDocument/2006/relationships/image" Id="rId108"/>
    <Relationship Target="media/document_image_rId109.jpeg" Type="http://schemas.openxmlformats.org/officeDocument/2006/relationships/image" Id="rId109"/>
    <Relationship Target="media/document_image_rId110.jpeg" Type="http://schemas.openxmlformats.org/officeDocument/2006/relationships/image" Id="rId110"/>
    <Relationship Target="media/document_image_rId111.jpeg" Type="http://schemas.openxmlformats.org/officeDocument/2006/relationships/image" Id="rId111"/>
    <Relationship Target="media/document_image_rId112.jpeg" Type="http://schemas.openxmlformats.org/officeDocument/2006/relationships/image" Id="rId112"/>
    <Relationship Target="media/document_image_rId113.jpeg" Type="http://schemas.openxmlformats.org/officeDocument/2006/relationships/image" Id="rId113"/>
    <Relationship Target="media/document_image_rId114.jpeg" Type="http://schemas.openxmlformats.org/officeDocument/2006/relationships/image" Id="rId114"/>
    <Relationship Target="media/document_image_rId115.jpeg" Type="http://schemas.openxmlformats.org/officeDocument/2006/relationships/image" Id="rId115"/>
    <Relationship Target="media/document_image_rId116.jpeg" Type="http://schemas.openxmlformats.org/officeDocument/2006/relationships/image" Id="rId116"/>
    <Relationship Target="media/document_image_rId117.jpeg" Type="http://schemas.openxmlformats.org/officeDocument/2006/relationships/image" Id="rId117"/>
    <Relationship Target="media/document_image_rId118.jpeg" Type="http://schemas.openxmlformats.org/officeDocument/2006/relationships/image" Id="rId118"/>
    <Relationship Target="media/document_image_rId119.jpeg" Type="http://schemas.openxmlformats.org/officeDocument/2006/relationships/image" Id="rId119"/>
    <Relationship Target="media/document_image_rId120.jpeg" Type="http://schemas.openxmlformats.org/officeDocument/2006/relationships/image" Id="rId120"/>
    <Relationship Target="media/document_image_rId121.jpeg" Type="http://schemas.openxmlformats.org/officeDocument/2006/relationships/image" Id="rId121"/>
    <Relationship Target="media/document_image_rId122.jpeg" Type="http://schemas.openxmlformats.org/officeDocument/2006/relationships/image" Id="rId122"/>
    <Relationship Target="media/document_image_rId123.jpeg" Type="http://schemas.openxmlformats.org/officeDocument/2006/relationships/image" Id="rId123"/>
    <Relationship Target="media/document_image_rId124.jpeg" Type="http://schemas.openxmlformats.org/officeDocument/2006/relationships/image" Id="rId124"/>
    <Relationship Target="media/document_image_rId125.jpeg" Type="http://schemas.openxmlformats.org/officeDocument/2006/relationships/image" Id="rId125"/>
    <Relationship Target="media/document_image_rId126.jpeg" Type="http://schemas.openxmlformats.org/officeDocument/2006/relationships/image" Id="rId126"/>
    <Relationship Target="media/document_image_rId127.jpeg" Type="http://schemas.openxmlformats.org/officeDocument/2006/relationships/image" Id="rId127"/>
    <Relationship Target="media/document_image_rId128.jpeg" Type="http://schemas.openxmlformats.org/officeDocument/2006/relationships/image" Id="rId128"/>
    <Relationship Target="media/document_image_rId129.jpeg" Type="http://schemas.openxmlformats.org/officeDocument/2006/relationships/image" Id="rId129"/>
    <Relationship Target="media/document_image_rId130.jpeg" Type="http://schemas.openxmlformats.org/officeDocument/2006/relationships/image" Id="rId130"/>
    <Relationship Target="media/document_image_rId131.jpeg" Type="http://schemas.openxmlformats.org/officeDocument/2006/relationships/image" Id="rId131"/>
    <Relationship Target="media/document_image_rId132.jpeg" Type="http://schemas.openxmlformats.org/officeDocument/2006/relationships/image" Id="rId132"/>
    <Relationship Target="media/document_image_rId133.jpeg" Type="http://schemas.openxmlformats.org/officeDocument/2006/relationships/image" Id="rId133"/>
    <Relationship Target="media/document_image_rId134.jpeg" Type="http://schemas.openxmlformats.org/officeDocument/2006/relationships/image" Id="rId134"/>
    <Relationship Target="media/document_image_rId135.jpeg" Type="http://schemas.openxmlformats.org/officeDocument/2006/relationships/image" Id="rId135"/>
    <Relationship Target="media/document_image_rId136.jpeg" Type="http://schemas.openxmlformats.org/officeDocument/2006/relationships/image" Id="rId136"/>
    <Relationship Target="media/document_image_rId137.jpeg" Type="http://schemas.openxmlformats.org/officeDocument/2006/relationships/image" Id="rId137"/>
    <Relationship Target="media/document_image_rId138.jpeg" Type="http://schemas.openxmlformats.org/officeDocument/2006/relationships/image" Id="rId138"/>
    <Relationship Target="media/document_image_rId139.jpeg" Type="http://schemas.openxmlformats.org/officeDocument/2006/relationships/image" Id="rId139"/>
    <Relationship Target="media/document_image_rId140.jpeg" Type="http://schemas.openxmlformats.org/officeDocument/2006/relationships/image" Id="rId140"/>
    <Relationship Target="media/document_image_rId141.jpeg" Type="http://schemas.openxmlformats.org/officeDocument/2006/relationships/image" Id="rId141"/>
    <Relationship Target="media/document_image_rId142.jpeg" Type="http://schemas.openxmlformats.org/officeDocument/2006/relationships/image" Id="rId142"/>
    <Relationship Target="media/document_image_rId143.jpeg" Type="http://schemas.openxmlformats.org/officeDocument/2006/relationships/image" Id="rId143"/>
    <Relationship Target="media/document_image_rId144.jpeg" Type="http://schemas.openxmlformats.org/officeDocument/2006/relationships/image" Id="rId144"/>
    <Relationship Target="media/document_image_rId145.jpeg" Type="http://schemas.openxmlformats.org/officeDocument/2006/relationships/image" Id="rId145"/>
    <Relationship Target="media/document_image_rId146.jpeg" Type="http://schemas.openxmlformats.org/officeDocument/2006/relationships/image" Id="rId146"/>
    <Relationship Target="media/document_image_rId147.jpeg" Type="http://schemas.openxmlformats.org/officeDocument/2006/relationships/image" Id="rId147"/>
    <Relationship Target="media/document_image_rId148.jpeg" Type="http://schemas.openxmlformats.org/officeDocument/2006/relationships/image" Id="rId148"/>
    <Relationship Target="media/document_image_rId149.jpeg" Type="http://schemas.openxmlformats.org/officeDocument/2006/relationships/image" Id="rId149"/>
    <Relationship Target="media/document_image_rId150.jpeg" Type="http://schemas.openxmlformats.org/officeDocument/2006/relationships/image" Id="rId150"/>
    <Relationship Target="media/document_image_rId151.jpeg" Type="http://schemas.openxmlformats.org/officeDocument/2006/relationships/image" Id="rId151"/>
    <Relationship Target="media/document_image_rId152.jpeg" Type="http://schemas.openxmlformats.org/officeDocument/2006/relationships/image" Id="rId152"/>
    <Relationship Target="media/document_image_rId153.jpeg" Type="http://schemas.openxmlformats.org/officeDocument/2006/relationships/image" Id="rId153"/>
    <Relationship Target="media/document_image_rId154.jpeg" Type="http://schemas.openxmlformats.org/officeDocument/2006/relationships/image" Id="rId154"/>
    <Relationship Target="media/document_image_rId155.jpeg" Type="http://schemas.openxmlformats.org/officeDocument/2006/relationships/image" Id="rId155"/>
    <Relationship Target="media/document_image_rId156.jpeg" Type="http://schemas.openxmlformats.org/officeDocument/2006/relationships/image" Id="rId156"/>
    <Relationship Target="media/document_image_rId157.jpeg" Type="http://schemas.openxmlformats.org/officeDocument/2006/relationships/image" Id="rId157"/>
    <Relationship Target="media/document_image_rId158.jpeg" Type="http://schemas.openxmlformats.org/officeDocument/2006/relationships/image" Id="rId158"/>
    <Relationship Target="media/document_image_rId159.jpeg" Type="http://schemas.openxmlformats.org/officeDocument/2006/relationships/image" Id="rId159"/>
    <Relationship Target="media/document_image_rId160.jpeg" Type="http://schemas.openxmlformats.org/officeDocument/2006/relationships/image" Id="rId160"/>
    <Relationship Target="media/document_image_rId161.jpeg" Type="http://schemas.openxmlformats.org/officeDocument/2006/relationships/image" Id="rId161"/>
    <Relationship Target="media/document_image_rId162.jpeg" Type="http://schemas.openxmlformats.org/officeDocument/2006/relationships/image" Id="rId162"/>
    <Relationship Target="media/document_image_rId163.jpeg" Type="http://schemas.openxmlformats.org/officeDocument/2006/relationships/image" Id="rId163"/>
    <Relationship Target="media/document_image_rId164.jpeg" Type="http://schemas.openxmlformats.org/officeDocument/2006/relationships/image" Id="rId164"/>
    <Relationship Target="media/document_image_rId165.jpeg" Type="http://schemas.openxmlformats.org/officeDocument/2006/relationships/image" Id="rId165"/>
    <Relationship Target="media/document_image_rId166.jpeg" Type="http://schemas.openxmlformats.org/officeDocument/2006/relationships/image" Id="rId166"/>
    <Relationship Target="media/document_image_rId167.jpeg" Type="http://schemas.openxmlformats.org/officeDocument/2006/relationships/image" Id="rId167"/>
    <Relationship Target="media/document_image_rId168.jpeg" Type="http://schemas.openxmlformats.org/officeDocument/2006/relationships/image" Id="rId168"/>
    <Relationship Target="media/document_image_rId169.jpeg" Type="http://schemas.openxmlformats.org/officeDocument/2006/relationships/image" Id="rId169"/>
    <Relationship Target="media/document_image_rId170.jpeg" Type="http://schemas.openxmlformats.org/officeDocument/2006/relationships/image" Id="rId170"/>
    <Relationship Target="media/document_image_rId171.jpeg" Type="http://schemas.openxmlformats.org/officeDocument/2006/relationships/image" Id="rId171"/>
    <Relationship Target="media/document_image_rId172.jpeg" Type="http://schemas.openxmlformats.org/officeDocument/2006/relationships/image" Id="rId172"/>
    <Relationship Target="media/document_image_rId173.jpeg" Type="http://schemas.openxmlformats.org/officeDocument/2006/relationships/image" Id="rId173"/>
    <Relationship Target="media/document_image_rId174.jpeg" Type="http://schemas.openxmlformats.org/officeDocument/2006/relationships/image" Id="rId174"/>
    <Relationship Target="media/document_image_rId175.jpeg" Type="http://schemas.openxmlformats.org/officeDocument/2006/relationships/image" Id="rId175"/>
    <Relationship Target="media/document_image_rId176.jpeg" Type="http://schemas.openxmlformats.org/officeDocument/2006/relationships/image" Id="rId176"/>
    <Relationship Target="media/document_image_rId177.jpeg" Type="http://schemas.openxmlformats.org/officeDocument/2006/relationships/image" Id="rId177"/>
    <Relationship Target="media/document_image_rId178.jpeg" Type="http://schemas.openxmlformats.org/officeDocument/2006/relationships/image" Id="rId178"/>
    <Relationship Target="media/document_image_rId179.jpeg" Type="http://schemas.openxmlformats.org/officeDocument/2006/relationships/image" Id="rId179"/>
    <Relationship Target="media/document_image_rId180.jpeg" Type="http://schemas.openxmlformats.org/officeDocument/2006/relationships/image" Id="rId180"/>
    <Relationship Target="media/document_image_rId181.jpeg" Type="http://schemas.openxmlformats.org/officeDocument/2006/relationships/image" Id="rId181"/>
    <Relationship Target="media/document_image_rId182.jpeg" Type="http://schemas.openxmlformats.org/officeDocument/2006/relationships/image" Id="rId182"/>
    <Relationship Target="media/document_image_rId183.jpeg" Type="http://schemas.openxmlformats.org/officeDocument/2006/relationships/image" Id="rId183"/>
    <Relationship Target="media/document_image_rId184.jpeg" Type="http://schemas.openxmlformats.org/officeDocument/2006/relationships/image" Id="rId184"/>
    <Relationship Target="media/document_image_rId185.jpeg" Type="http://schemas.openxmlformats.org/officeDocument/2006/relationships/image" Id="rId185"/>
    <Relationship Target="media/document_image_rId186.jpeg" Type="http://schemas.openxmlformats.org/officeDocument/2006/relationships/image" Id="rId186"/>
    <Relationship Target="media/document_image_rId187.jpeg" Type="http://schemas.openxmlformats.org/officeDocument/2006/relationships/image" Id="rId187"/>
    <Relationship Target="media/document_image_rId188.jpeg" Type="http://schemas.openxmlformats.org/officeDocument/2006/relationships/image" Id="rId188"/>
    <Relationship Target="media/document_image_rId189.jpeg" Type="http://schemas.openxmlformats.org/officeDocument/2006/relationships/image" Id="rId189"/>
    <Relationship Target="media/document_image_rId190.jpeg" Type="http://schemas.openxmlformats.org/officeDocument/2006/relationships/image" Id="rId190"/>
    <Relationship Target="media/document_image_rId191.jpeg" Type="http://schemas.openxmlformats.org/officeDocument/2006/relationships/image" Id="rId191"/>
    <Relationship Target="media/document_image_rId192.jpeg" Type="http://schemas.openxmlformats.org/officeDocument/2006/relationships/image" Id="rId192"/>
    <Relationship Target="media/document_image_rId193.jpeg" Type="http://schemas.openxmlformats.org/officeDocument/2006/relationships/image" Id="rId193"/>
    <Relationship Target="media/document_image_rId194.jpeg" Type="http://schemas.openxmlformats.org/officeDocument/2006/relationships/image" Id="rId194"/>
    <Relationship Target="media/document_image_rId195.jpeg" Type="http://schemas.openxmlformats.org/officeDocument/2006/relationships/image" Id="rId195"/>
    <Relationship Target="media/document_image_rId196.jpeg" Type="http://schemas.openxmlformats.org/officeDocument/2006/relationships/image" Id="rId196"/>
    <Relationship Target="media/document_image_rId197.jpeg" Type="http://schemas.openxmlformats.org/officeDocument/2006/relationships/image" Id="rId197"/>
    <Relationship Target="media/document_image_rId198.jpeg" Type="http://schemas.openxmlformats.org/officeDocument/2006/relationships/image" Id="rId198"/>
    <Relationship Target="media/document_image_rId199.jpeg" Type="http://schemas.openxmlformats.org/officeDocument/2006/relationships/image" Id="rId199"/>
    <Relationship Target="media/document_image_rId200.jpeg" Type="http://schemas.openxmlformats.org/officeDocument/2006/relationships/image" Id="rId200"/>
    <Relationship Target="media/document_image_rId201.jpeg" Type="http://schemas.openxmlformats.org/officeDocument/2006/relationships/image" Id="rId201"/>
    <Relationship Target="media/document_image_rId202.jpeg" Type="http://schemas.openxmlformats.org/officeDocument/2006/relationships/image" Id="rId202"/>
    <Relationship Target="media/document_image_rId203.jpeg" Type="http://schemas.openxmlformats.org/officeDocument/2006/relationships/image" Id="rId203"/>
    <Relationship Target="media/document_image_rId204.jpeg" Type="http://schemas.openxmlformats.org/officeDocument/2006/relationships/image" Id="rId204"/>
    <Relationship Target="media/document_image_rId205.jpeg" Type="http://schemas.openxmlformats.org/officeDocument/2006/relationships/image" Id="rId205"/>
    <Relationship Target="media/document_image_rId206.jpeg" Type="http://schemas.openxmlformats.org/officeDocument/2006/relationships/image" Id="rId206"/>
    <Relationship Target="media/document_image_rId207.jpeg" Type="http://schemas.openxmlformats.org/officeDocument/2006/relationships/image" Id="rId207"/>
    <Relationship Target="media/document_image_rId208.jpeg" Type="http://schemas.openxmlformats.org/officeDocument/2006/relationships/image" Id="rId208"/>
    <Relationship Target="media/document_image_rId209.jpeg" Type="http://schemas.openxmlformats.org/officeDocument/2006/relationships/image" Id="rId209"/>
    <Relationship Target="media/document_image_rId210.jpeg" Type="http://schemas.openxmlformats.org/officeDocument/2006/relationships/image" Id="rId210"/>
    <Relationship Target="media/document_image_rId211.jpeg" Type="http://schemas.openxmlformats.org/officeDocument/2006/relationships/image" Id="rId211"/>
    <Relationship Target="media/document_image_rId212.jpeg" Type="http://schemas.openxmlformats.org/officeDocument/2006/relationships/image" Id="rId212"/>
    <Relationship Target="media/document_image_rId213.jpeg" Type="http://schemas.openxmlformats.org/officeDocument/2006/relationships/image" Id="rId213"/>
    <Relationship Target="media/document_image_rId214.jpeg" Type="http://schemas.openxmlformats.org/officeDocument/2006/relationships/image" Id="rId214"/>
    <Relationship Target="media/document_image_rId215.jpeg" Type="http://schemas.openxmlformats.org/officeDocument/2006/relationships/image" Id="rId215"/>
    <Relationship Target="media/document_image_rId216.jpeg" Type="http://schemas.openxmlformats.org/officeDocument/2006/relationships/image" Id="rId216"/>
    <Relationship Target="media/document_image_rId217.jpeg" Type="http://schemas.openxmlformats.org/officeDocument/2006/relationships/image" Id="rId217"/>
    <Relationship Target="media/document_image_rId218.jpeg" Type="http://schemas.openxmlformats.org/officeDocument/2006/relationships/image" Id="rId218"/>
    <Relationship Target="media/document_image_rId219.jpeg" Type="http://schemas.openxmlformats.org/officeDocument/2006/relationships/image" Id="rId219"/>
    <Relationship Target="media/document_image_rId220.jpeg" Type="http://schemas.openxmlformats.org/officeDocument/2006/relationships/image" Id="rId220"/>
    <Relationship Target="media/document_image_rId221.jpeg" Type="http://schemas.openxmlformats.org/officeDocument/2006/relationships/image" Id="rId221"/>
    <Relationship Target="media/document_image_rId222.jpeg" Type="http://schemas.openxmlformats.org/officeDocument/2006/relationships/image" Id="rId222"/>
    <Relationship Target="media/document_image_rId223.jpeg" Type="http://schemas.openxmlformats.org/officeDocument/2006/relationships/image" Id="rId223"/>
    <Relationship Target="media/document_image_rId224.jpeg" Type="http://schemas.openxmlformats.org/officeDocument/2006/relationships/image" Id="rId224"/>
    <Relationship Target="media/document_image_rId225.jpeg" Type="http://schemas.openxmlformats.org/officeDocument/2006/relationships/image" Id="rId225"/>
    <Relationship Target="media/document_image_rId226.jpeg" Type="http://schemas.openxmlformats.org/officeDocument/2006/relationships/image" Id="rId226"/>
    <Relationship Target="media/document_image_rId227.jpeg" Type="http://schemas.openxmlformats.org/officeDocument/2006/relationships/image" Id="rId227"/>
    <Relationship Target="media/document_image_rId228.jpeg" Type="http://schemas.openxmlformats.org/officeDocument/2006/relationships/image" Id="rId228"/>
    <Relationship Target="media/document_image_rId229.jpeg" Type="http://schemas.openxmlformats.org/officeDocument/2006/relationships/image" Id="rId229"/>
    <Relationship Target="media/document_image_rId230.jpeg" Type="http://schemas.openxmlformats.org/officeDocument/2006/relationships/image" Id="rId230"/>
    <Relationship Target="media/document_image_rId231.jpeg" Type="http://schemas.openxmlformats.org/officeDocument/2006/relationships/image" Id="rId231"/>
    <Relationship Target="media/document_image_rId232.jpeg" Type="http://schemas.openxmlformats.org/officeDocument/2006/relationships/image" Id="rId232"/>
    <Relationship Target="media/document_image_rId233.jpeg" Type="http://schemas.openxmlformats.org/officeDocument/2006/relationships/image" Id="rId233"/>
    <Relationship Target="media/document_image_rId234.jpeg" Type="http://schemas.openxmlformats.org/officeDocument/2006/relationships/image" Id="rId234"/>
    <Relationship Target="media/document_image_rId235.jpeg" Type="http://schemas.openxmlformats.org/officeDocument/2006/relationships/image" Id="rId235"/>
    <Relationship Target="media/document_image_rId236.jpeg" Type="http://schemas.openxmlformats.org/officeDocument/2006/relationships/image" Id="rId236"/>
    <Relationship Target="media/document_image_rId237.jpeg" Type="http://schemas.openxmlformats.org/officeDocument/2006/relationships/image" Id="rId237"/>
    <Relationship Target="media/document_image_rId238.jpeg" Type="http://schemas.openxmlformats.org/officeDocument/2006/relationships/image" Id="rId238"/>
    <Relationship Target="media/document_image_rId239.jpeg" Type="http://schemas.openxmlformats.org/officeDocument/2006/relationships/image" Id="rId239"/>
    <Relationship Target="media/document_image_rId240.jpeg" Type="http://schemas.openxmlformats.org/officeDocument/2006/relationships/image" Id="rId240"/>
    <Relationship Target="media/document_image_rId241.jpeg" Type="http://schemas.openxmlformats.org/officeDocument/2006/relationships/image" Id="rId241"/>
    <Relationship Target="media/document_image_rId242.jpeg" Type="http://schemas.openxmlformats.org/officeDocument/2006/relationships/image" Id="rId242"/>
    <Relationship Target="media/document_image_rId243.jpeg" Type="http://schemas.openxmlformats.org/officeDocument/2006/relationships/image" Id="rId243"/>
    <Relationship Target="media/document_image_rId244.jpeg" Type="http://schemas.openxmlformats.org/officeDocument/2006/relationships/image" Id="rId244"/>
    <Relationship Target="media/document_image_rId245.jpeg" Type="http://schemas.openxmlformats.org/officeDocument/2006/relationships/image" Id="rId245"/>
    <Relationship Target="media/document_image_rId246.jpeg" Type="http://schemas.openxmlformats.org/officeDocument/2006/relationships/image" Id="rId246"/>
    <Relationship Target="media/document_image_rId247.jpeg" Type="http://schemas.openxmlformats.org/officeDocument/2006/relationships/image" Id="rId247"/>
    <Relationship Target="media/document_image_rId248.jpeg" Type="http://schemas.openxmlformats.org/officeDocument/2006/relationships/image" Id="rId248"/>
    <Relationship Target="media/document_image_rId249.jpeg" Type="http://schemas.openxmlformats.org/officeDocument/2006/relationships/image" Id="rId249"/>
    <Relationship Target="media/document_image_rId250.jpeg" Type="http://schemas.openxmlformats.org/officeDocument/2006/relationships/image" Id="rId250"/>
    <Relationship Target="media/document_image_rId251.jpeg" Type="http://schemas.openxmlformats.org/officeDocument/2006/relationships/image" Id="rId251"/>
    <Relationship Target="media/document_image_rId252.jpeg" Type="http://schemas.openxmlformats.org/officeDocument/2006/relationships/image" Id="rId252"/>
    <Relationship Target="media/document_image_rId253.jpeg" Type="http://schemas.openxmlformats.org/officeDocument/2006/relationships/image" Id="rId253"/>
    <Relationship Target="media/document_image_rId254.jpeg" Type="http://schemas.openxmlformats.org/officeDocument/2006/relationships/image" Id="rId254"/>
    <Relationship Target="media/document_image_rId255.jpeg" Type="http://schemas.openxmlformats.org/officeDocument/2006/relationships/image" Id="rId255"/>
    <Relationship Target="media/document_image_rId256.jpeg" Type="http://schemas.openxmlformats.org/officeDocument/2006/relationships/image" Id="rId256"/>
    <Relationship Target="media/document_image_rId257.jpeg" Type="http://schemas.openxmlformats.org/officeDocument/2006/relationships/image" Id="rId257"/>
    <Relationship Target="media/document_image_rId258.jpeg" Type="http://schemas.openxmlformats.org/officeDocument/2006/relationships/image" Id="rId258"/>
    <Relationship Target="media/document_image_rId259.jpeg" Type="http://schemas.openxmlformats.org/officeDocument/2006/relationships/image" Id="rId259"/>
    <Relationship Target="media/document_image_rId260.jpeg" Type="http://schemas.openxmlformats.org/officeDocument/2006/relationships/image" Id="rId260"/>
    <Relationship Target="media/document_image_rId261.jpeg" Type="http://schemas.openxmlformats.org/officeDocument/2006/relationships/image" Id="rId261"/>
    <Relationship Target="media/document_image_rId262.jpeg" Type="http://schemas.openxmlformats.org/officeDocument/2006/relationships/image" Id="rId262"/>
    <Relationship Target="media/document_image_rId263.jpeg" Type="http://schemas.openxmlformats.org/officeDocument/2006/relationships/image" Id="rId263"/>
    <Relationship Target="media/document_image_rId264.jpeg" Type="http://schemas.openxmlformats.org/officeDocument/2006/relationships/image" Id="rId264"/>
    <Relationship Target="media/document_image_rId265.jpeg" Type="http://schemas.openxmlformats.org/officeDocument/2006/relationships/image" Id="rId265"/>
    <Relationship Target="media/document_image_rId266.jpeg" Type="http://schemas.openxmlformats.org/officeDocument/2006/relationships/image" Id="rId266"/>
    <Relationship Target="media/document_image_rId267.jpeg" Type="http://schemas.openxmlformats.org/officeDocument/2006/relationships/image" Id="rId267"/>
    <Relationship Target="media/document_image_rId268.jpeg" Type="http://schemas.openxmlformats.org/officeDocument/2006/relationships/image" Id="rId268"/>
    <Relationship Target="media/document_image_rId269.jpeg" Type="http://schemas.openxmlformats.org/officeDocument/2006/relationships/image" Id="rId269"/>
    <Relationship Target="media/document_image_rId270.jpeg" Type="http://schemas.openxmlformats.org/officeDocument/2006/relationships/image" Id="rId270"/>
    <Relationship Target="media/document_image_rId271.jpeg" Type="http://schemas.openxmlformats.org/officeDocument/2006/relationships/image" Id="rId271"/>
    <Relationship Target="media/document_image_rId272.jpeg" Type="http://schemas.openxmlformats.org/officeDocument/2006/relationships/image" Id="rId272"/>
    <Relationship Target="media/document_image_rId273.jpeg" Type="http://schemas.openxmlformats.org/officeDocument/2006/relationships/image" Id="rId273"/>
    <Relationship Target="media/document_image_rId274.jpeg" Type="http://schemas.openxmlformats.org/officeDocument/2006/relationships/image" Id="rId274"/>
    <Relationship Target="media/document_image_rId275.jpeg" Type="http://schemas.openxmlformats.org/officeDocument/2006/relationships/image" Id="rId275"/>
    <Relationship Target="media/document_image_rId276.jpeg" Type="http://schemas.openxmlformats.org/officeDocument/2006/relationships/image" Id="rId276"/>
    <Relationship Target="media/document_image_rId277.jpeg" Type="http://schemas.openxmlformats.org/officeDocument/2006/relationships/image" Id="rId277"/>
    <Relationship Target="media/document_image_rId278.jpeg" Type="http://schemas.openxmlformats.org/officeDocument/2006/relationships/image" Id="rId278"/>
    <Relationship Target="media/document_image_rId279.jpeg" Type="http://schemas.openxmlformats.org/officeDocument/2006/relationships/image" Id="rId279"/>
    <Relationship Target="media/document_image_rId280.jpeg" Type="http://schemas.openxmlformats.org/officeDocument/2006/relationships/image" Id="rId280"/>
    <Relationship Target="media/document_image_rId281.jpeg" Type="http://schemas.openxmlformats.org/officeDocument/2006/relationships/image" Id="rId281"/>
    <Relationship Target="media/document_image_rId282.jpeg" Type="http://schemas.openxmlformats.org/officeDocument/2006/relationships/image" Id="rId282"/>
    <Relationship Target="media/document_image_rId283.jpeg" Type="http://schemas.openxmlformats.org/officeDocument/2006/relationships/image" Id="rId283"/>
    <Relationship Target="media/document_image_rId284.jpeg" Type="http://schemas.openxmlformats.org/officeDocument/2006/relationships/image" Id="rId284"/>
    <Relationship Target="media/document_image_rId285.jpeg" Type="http://schemas.openxmlformats.org/officeDocument/2006/relationships/image" Id="rId285"/>
    <Relationship Target="media/document_image_rId286.jpeg" Type="http://schemas.openxmlformats.org/officeDocument/2006/relationships/image" Id="rId286"/>
    <Relationship Target="media/document_image_rId287.jpeg" Type="http://schemas.openxmlformats.org/officeDocument/2006/relationships/image" Id="rId287"/>
    <Relationship Target="media/document_image_rId288.jpeg" Type="http://schemas.openxmlformats.org/officeDocument/2006/relationships/image" Id="rId288"/>
    <Relationship Target="media/document_image_rId289.jpeg" Type="http://schemas.openxmlformats.org/officeDocument/2006/relationships/image" Id="rId289"/>
    <Relationship Target="media/document_image_rId290.jpeg" Type="http://schemas.openxmlformats.org/officeDocument/2006/relationships/image" Id="rId290"/>
    <Relationship Target="media/document_image_rId291.jpeg" Type="http://schemas.openxmlformats.org/officeDocument/2006/relationships/image" Id="rId291"/>
    <Relationship Target="media/document_image_rId292.jpeg" Type="http://schemas.openxmlformats.org/officeDocument/2006/relationships/image" Id="rId292"/>
    <Relationship Target="media/document_image_rId293.jpeg" Type="http://schemas.openxmlformats.org/officeDocument/2006/relationships/image" Id="rId293"/>
    <Relationship Target="media/document_image_rId294.jpeg" Type="http://schemas.openxmlformats.org/officeDocument/2006/relationships/image" Id="rId294"/>
    <Relationship Target="media/document_image_rId295.jpeg" Type="http://schemas.openxmlformats.org/officeDocument/2006/relationships/image" Id="rId295"/>
    <Relationship Target="media/document_image_rId296.jpeg" Type="http://schemas.openxmlformats.org/officeDocument/2006/relationships/image" Id="rId296"/>
    <Relationship Target="media/document_image_rId297.jpeg" Type="http://schemas.openxmlformats.org/officeDocument/2006/relationships/image" Id="rId297"/>
    <Relationship Target="media/document_image_rId298.jpeg" Type="http://schemas.openxmlformats.org/officeDocument/2006/relationships/image" Id="rId298"/>
    <Relationship Target="media/document_image_rId299.jpeg" Type="http://schemas.openxmlformats.org/officeDocument/2006/relationships/image" Id="rId299"/>
    <Relationship Target="media/document_image_rId300.jpeg" Type="http://schemas.openxmlformats.org/officeDocument/2006/relationships/image" Id="rId300"/>
    <Relationship Target="media/document_image_rId301.jpeg" Type="http://schemas.openxmlformats.org/officeDocument/2006/relationships/image" Id="rId301"/>
    <Relationship Target="media/document_image_rId302.jpeg" Type="http://schemas.openxmlformats.org/officeDocument/2006/relationships/image" Id="rId302"/>
    <Relationship Target="media/document_image_rId303.jpeg" Type="http://schemas.openxmlformats.org/officeDocument/2006/relationships/image" Id="rId303"/>
    <Relationship Target="media/document_image_rId304.jpeg" Type="http://schemas.openxmlformats.org/officeDocument/2006/relationships/image" Id="rId304"/>
    <Relationship Target="media/document_image_rId305.jpeg" Type="http://schemas.openxmlformats.org/officeDocument/2006/relationships/image" Id="rId305"/>
    <Relationship Target="media/document_image_rId306.jpeg" Type="http://schemas.openxmlformats.org/officeDocument/2006/relationships/image" Id="rId306"/>
    <Relationship Target="media/document_image_rId307.jpeg" Type="http://schemas.openxmlformats.org/officeDocument/2006/relationships/image" Id="rId307"/>
    <Relationship Target="media/document_image_rId308.jpeg" Type="http://schemas.openxmlformats.org/officeDocument/2006/relationships/image" Id="rId308"/>
    <Relationship Target="media/document_image_rId309.jpeg" Type="http://schemas.openxmlformats.org/officeDocument/2006/relationships/image" Id="rId309"/>
    <Relationship Target="footer.xml" Type="http://schemas.openxmlformats.org/officeDocument/2006/relationships/footer" Id="rId310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