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Hehlstrasse 9, 8135 Langnau am Albis</w:t>
          </w:r>
        </w:p>
        <w:p>
          <w:pPr>
            <w:spacing w:before="0" w:after="0"/>
          </w:pPr>
          <w:r>
            <w:t>730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