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Hehlstrasse 9, 8135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2069994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151374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