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978312" name="f76c3fb0-0d74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171393" name="f76c3fb0-0d74-11f1-83ed-a3400c1ae22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187402" name="fb57f8d0-0d74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111704" name="fb57f8d0-0d74-11f1-83ed-a3400c1ae22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Grsamtes 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1956008" name="0ab2a2d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724572" name="0ab2a2d0-0d75-11f1-83ed-a3400c1ae22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234823" name="1076ec8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485697" name="1076ec80-0d75-11f1-83ed-a3400c1ae2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289742" name="45b1f02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416066" name="45b1f020-0d75-11f1-83ed-a3400c1ae22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248610" name="4a50577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095456" name="4a505770-0d75-11f1-83ed-a3400c1ae22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60554" name="63c781b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838475" name="63c781b0-0d75-11f1-83ed-a3400c1ae22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379192" name="699679c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052689" name="699679c0-0d75-11f1-83ed-a3400c1ae22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059154" name="2d2a441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534944" name="2d2a4410-0d77-11f1-83ed-a3400c1ae22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895519" name="33bade7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093363" name="33bade70-0d77-11f1-83ed-a3400c1ae22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463670" name="4350bcb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327233" name="4350bcb0-0d77-11f1-83ed-a3400c1ae22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414952" name="494d2d6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493371" name="494d2d60-0d77-11f1-83ed-a3400c1ae22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213546" name="9cbbb56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848882" name="9cbbb560-0d78-11f1-83ed-a3400c1ae22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782659" name="a29a3dd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729333" name="a29a3dd0-0d78-11f1-83ed-a3400c1ae22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253378" name="c0eadc9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318723" name="c0eadc90-0d78-11f1-83ed-a3400c1ae22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1641474" name="e51ebeb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533337" name="e51ebeb0-0d78-11f1-83ed-a3400c1ae22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419581" name="5632319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845179" name="56323190-0d79-11f1-83ed-a3400c1ae22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534262" name="5bc1136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920070" name="5bc11360-0d79-11f1-83ed-a3400c1ae22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211128" name="6726dc8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566176" name="6726dc80-0d79-11f1-83ed-a3400c1ae2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011957" name="6b70e24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878942" name="6b70e240-0d79-11f1-83ed-a3400c1ae22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808707" name="771450a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769190" name="771450a0-0d79-11f1-83ed-a3400c1ae22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504701" name="7c12160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519229" name="7c121600-0d79-11f1-83ed-a3400c1ae22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0022673" name="5b7e2180-0d7a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454834" name="5b7e2180-0d7a-11f1-83ed-a3400c1ae22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570995" name="63a1df00-0d7a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101974" name="63a1df00-0d7a-11f1-83ed-a3400c1ae22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110921" name="da69a090-0d7b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289993" name="da69a090-0d7b-11f1-83ed-a3400c1ae22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719300" name="de6c3d10-0d7b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213292" name="de6c3d10-0d7b-11f1-83ed-a3400c1ae22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074937" name="ad81162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150553" name="ad811620-0d7c-11f1-83ed-a3400c1ae22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946605" name="b11671e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2683" name="b11671e0-0d7c-11f1-83ed-a3400c1ae22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7420522" name="e9e6f85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252004" name="e9e6f850-0d7c-11f1-83ed-a3400c1ae22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155669" name="f553512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53729" name="f5535120-0d7c-11f1-83ed-a3400c1ae22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Hehlstrasse 9, 8135 Langnau am Albis</w:t>
          </w:r>
        </w:p>
        <w:p>
          <w:pPr>
            <w:spacing w:before="0" w:after="0"/>
          </w:pPr>
          <w:r>
            <w:t>730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