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Elektrospeicheröfen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einschichtiger 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einschichtiger Bodenbelag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Deckenplatten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lose herumliegend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Weingasse 5+7, 8916 Jonen</w:t>
          </w:r>
        </w:p>
        <w:p>
          <w:pPr>
            <w:spacing w:before="0" w:after="0"/>
          </w:pPr>
          <w:r>
            <w:t>685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