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Weingasse 5+7, 8916 Jonen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930762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78515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