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26782626" name="9d5cf040-069a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9901869" name="9d5cf040-069a-11f1-abe9-233c1fc75887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59336863" name="a1d30f10-069a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3509721" name="a1d30f10-069a-11f1-abe9-233c1fc75887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74934228" name="b0245f60-069a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7803054" name="b0245f60-069a-11f1-abe9-233c1fc75887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76371585" name="b5b0a920-069a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888453" name="b5b0a920-069a-11f1-abe9-233c1fc75887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3010104" name="bd47de10-069a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9650966" name="bd47de10-069a-11f1-abe9-233c1fc75887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30581539" name="c1cf8910-069a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9961766" name="c1cf8910-069a-11f1-abe9-233c1fc75887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5924839" name="d3d49290-069a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0594670" name="d3d49290-069a-11f1-abe9-233c1fc75887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86445746" name="dcc3dd70-069a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8581302" name="dcc3dd70-069a-11f1-abe9-233c1fc75887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20073452" name="fe4b3d30-069a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1775745" name="fe4b3d30-069a-11f1-abe9-233c1fc75887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81262677" name="01f35da0-069b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8062357" name="01f35da0-069b-11f1-abe9-233c1fc75887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einschichtiger Bodenbelag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13839960" name="0edc4450-069b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4665097" name="0edc4450-069b-11f1-abe9-233c1fc75887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18872971" name="16cbab60-069b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2972483" name="16cbab60-069b-11f1-abe9-233c1fc75887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0860274" name="b61facb0-069c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4111352" name="b61facb0-069c-11f1-abe9-233c1fc75887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57185968" name="ba490b10-069c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3786296" name="ba490b10-069c-11f1-abe9-233c1fc75887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72207115" name="d933c6f0-069c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1562724" name="d933c6f0-069c-11f1-abe9-233c1fc75887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08686495" name="dc5eef30-069c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1815392" name="dc5eef30-069c-11f1-abe9-233c1fc75887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 und Gang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einschichtiger Bodenbelag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08270830" name="e768b5a0-069c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3654415" name="e768b5a0-069c-11f1-abe9-233c1fc75887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42343024" name="ed3feb10-069c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6581943" name="ed3feb10-069c-11f1-abe9-233c1fc75887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23593334" name="12c839a0-069d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3881618" name="12c839a0-069d-11f1-abe9-233c1fc75887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4685666" name="16ef4e10-069d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6450684" name="16ef4e10-069d-11f1-abe9-233c1fc75887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9452475" name="36eb0f50-069e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7764902" name="36eb0f50-069e-11f1-abe9-233c1fc75887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96300244" name="596a3c90-069e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8755349" name="596a3c90-069e-11f1-abe9-233c1fc75887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einschichtiger Bodenbelag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06109924" name="442c95f0-06a1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8299663" name="442c95f0-06a1-11f1-abe9-233c1fc75887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19466350" name="4a44cc00-06a1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290687" name="4a44cc00-06a1-11f1-abe9-233c1fc75887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09953056" name="9e0f7330-06a1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7879206" name="9e0f7330-06a1-11f1-abe9-233c1fc75887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48528477" name="a394df20-06a1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1264751" name="a394df20-06a1-11f1-abe9-233c1fc75887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56424368" name="a96fe520-06a1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4971137" name="a96fe520-06a1-11f1-abe9-233c1fc75887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65003451" name="af471a90-06a1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7917578" name="af471a90-06a1-11f1-abe9-233c1fc75887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und Treppe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Floorflex geleimt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16143260" name="f9388730-0ca3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9213633" name="f9388730-0ca3-11f1-a67a-21b56f64e28c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88734476" name="0cd5bce0-0ca4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9963454" name="0cd5bce0-0ca4-11f1-a67a-21b56f64e28c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35407750" name="1eba6d20-0ca4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4374391" name="1eba6d20-0ca4-11f1-a67a-21b56f64e28c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62865380" name="2169d5b0-0ca4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1175227" name="2169d5b0-0ca4-11f1-a67a-21b56f64e28c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48977435" name="2e92f9b0-0ca4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3177523" name="2e92f9b0-0ca4-11f1-a67a-21b56f64e28c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71841959" name="329a9f40-0ca4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5929874" name="329a9f40-0ca4-11f1-a67a-21b56f64e28c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Anschlagkitt </w:t>
            </w:r>
          </w:p>
          <w:p>
            <w:pPr>
              <w:spacing w:before="0" w:after="0"/>
            </w:pPr>
            <w:r>
              <w:t>Fensterrahmem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77785765" name="5049f4f0-0ca4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7493419" name="5049f4f0-0ca4-11f1-a67a-21b56f64e28c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72744553" name="59b46340-0ca4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3096936" name="59b46340-0ca4-11f1-a67a-21b56f64e28c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Fensterkitt </w:t>
            </w:r>
          </w:p>
          <w:p>
            <w:pPr>
              <w:spacing w:before="0" w:after="0"/>
            </w:pPr>
            <w:r>
              <w:t>Alte Fenster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17374909" name="764a80c0-0ca4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455749" name="764a80c0-0ca4-11f1-a67a-21b56f64e28c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76814324" name="7d310350-0ca4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0596310" name="7d310350-0ca4-11f1-a67a-21b56f64e28c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Floorflex geleimt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04608030" name="effcfba0-0ca4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648194" name="effcfba0-0ca4-11f1-a67a-21b56f64e28c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27747559" name="fdbdf2d0-0ca4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3850337" name="fdbdf2d0-0ca4-11f1-a67a-21b56f64e28c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Esszimmer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26317205" name="5e517590-0ca5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8071366" name="5e517590-0ca5-11f1-a67a-21b56f64e28c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3148667" name="60c64620-0ca5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2044689" name="60c64620-0ca5-11f1-a67a-21b56f64e28c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Esszimmer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29651221" name="6f883290-0ca5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9831816" name="6f883290-0ca5-11f1-a67a-21b56f64e28c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59968865" name="74b6a4e0-0ca5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5013424" name="74b6a4e0-0ca5-11f1-a67a-21b56f64e28c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Floorflex geleimt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78696168" name="bb344500-0ca8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8431570" name="bb344500-0ca8-11f1-a67a-21b56f64e28c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59563847" name="bda4a8c0-0ca8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7587616" name="bda4a8c0-0ca8-11f1-a67a-21b56f64e28c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44594431" name="d5a07da0-0ca8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3646389" name="d5a07da0-0ca8-11f1-a67a-21b56f64e28c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37623674" name="d8fc79e0-0ca8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2334681" name="d8fc79e0-0ca8-11f1-a67a-21b56f64e28c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29051498" name="e599d8a0-0ca8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378061" name="e599d8a0-0ca8-11f1-a67a-21b56f64e28c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20336422" name="f44026c0-0ca8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131775" name="f44026c0-0ca8-11f1-a67a-21b56f64e28c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49683427" name="03135140-0ca9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1532076" name="03135140-0ca9-11f1-a67a-21b56f64e28c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62695608" name="07680560-0ca9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3914524" name="07680560-0ca9-11f1-a67a-21b56f64e28c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47486596" name="276eb890-0ca9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2229798" name="276eb890-0ca9-11f1-a67a-21b56f64e28c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60024292" name="2e1ee8e0-0ca9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1731711" name="2e1ee8e0-0ca9-11f1-a67a-21b56f64e28c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21959321" name="3920c010-0ca9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6851897" name="3920c010-0ca9-11f1-a67a-21b56f64e28c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44681922" name="3f1170f0-0ca9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1913776" name="3f1170f0-0ca9-11f1-a67a-21b56f64e28c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70536336" name="34470800-0caa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5446358" name="34470800-0caa-11f1-a67a-21b56f64e28c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9313555" name="41928110-0caa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1889294" name="41928110-0caa-11f1-a67a-21b56f64e28c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Rohrummantelung </w:t>
            </w:r>
          </w:p>
          <w:p>
            <w:pPr>
              <w:spacing w:before="0" w:after="0"/>
            </w:pPr>
            <w:r>
              <w:t>Wasserleitungen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14125069" name="a9d75070-0caa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1795152" name="a9d75070-0caa-11f1-a67a-21b56f64e28c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33128354" name="b213ed20-0caa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814344" name="b213ed20-0caa-11f1-a67a-21b56f64e28c.jp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aussen WC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3037338" name="2da82ae0-0cac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3414816" name="2da82ae0-0cac-11f1-a67a-21b56f64e28c.jp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37838790" name="31661d40-0cac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2434292" name="31661d40-0cac-11f1-a67a-21b56f64e28c.jpg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aussen WC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99281532" name="40a4b3c0-0cac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0055251" name="40a4b3c0-0cac-11f1-a67a-21b56f64e28c.jpg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89206532" name="43e81ef0-0cac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1507471" name="43e81ef0-0cac-11f1-a67a-21b56f64e28c.jpg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aussen WC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44517920" name="4a67a250-0cac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6765841" name="4a67a250-0cac-11f1-a67a-21b56f64e28c.jpg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79586001" name="557bf010-0cac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7162386" name="557bf010-0cac-11f1-a67a-21b56f64e28c.jpg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Lager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spezielle Anstrich-, Beschichtungsstoffe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11980468" name="22914fa0-0cad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6304970" name="22914fa0-0cad-11f1-a67a-21b56f64e28c.jpg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64564597" name="34943640-0cad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6107501" name="34943640-0cad-11f1-a67a-21b56f64e28c.jpg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Lager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38159187" name="61dee870-0cad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9231742" name="61dee870-0cad-11f1-a67a-21b56f64e28c.jpg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65241610" name="64ea0590-0cad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9710370" name="64ea0590-0cad-11f1-a67a-21b56f64e28c.jpg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7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Weingasse 5+7, 8916 Jonen</w:t>
          </w:r>
        </w:p>
        <w:p>
          <w:pPr>
            <w:spacing w:before="0" w:after="0"/>
          </w:pPr>
          <w:r>
            <w:t>685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footer.xml" Type="http://schemas.openxmlformats.org/officeDocument/2006/relationships/footer" Id="rId7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