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Püntenstrasse 10, 8152 Opfikon,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0527335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022367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