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665249" name="e815391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824339" name="e8153910-0ccd-11f1-a67a-21b56f64e2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6885023" name="ed0d592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7221887" name="ed0d5920-0ccd-11f1-a67a-21b56f64e28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279492" name="0fecced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370362" name="0fecced0-0cce-11f1-a67a-21b56f64e28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098683" name="1370775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806925" name="13707750-0cce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 geleimt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594758" name="3295cb3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743830" name="3295cb30-0cce-11f1-a67a-21b56f64e2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8625001" name="3bbe9ca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229896" name="3bbe9ca0-0cce-11f1-a67a-21b56f64e2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7907898" name="5bda376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404990" name="5bda3760-0cce-11f1-a67a-21b56f64e28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2552061" name="5eb591f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700683" name="5eb591f0-0cce-11f1-a67a-21b56f64e2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544372" name="7895902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965959" name="78959020-0cce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168896" name="809c4f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46237" name="809c4fc0-0cce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072124" name="9c77a8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66183" name="9c77a8c0-0cce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583540" name="a343505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127017" name="a3435050-0cce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846430" name="1a323e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05828" name="1a323e60-0ccf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8848885" name="20b0141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348537" name="20b01410-0ccf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1568286" name="3c86b22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632446" name="3c86b220-0ccf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4020539" name="41c37c5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627732" name="41c37c50-0ccf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782857" name="79059a9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620118" name="79059a90-0ccf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0257276" name="7ddf84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014673" name="7ddf8440-0ccf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316519" name="9a08fd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18938" name="9a08fd40-0ccf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7697966" name="9fdc140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936214" name="9fdc1400-0ccf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5866445" name="afbf4ef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7646" name="afbf4ef0-0ccf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3206058" name="b4fd51a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484690" name="b4fd51a0-0ccf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96111" name="c5eea13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874456" name="c5eea130-0ccf-11f1-a67a-21b56f64e2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7979948" name="e2591ad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317267" name="e2591ad0-0ccf-11f1-a67a-21b56f64e28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685330" name="fe6dfa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833255" name="fe6dfa60-0ccf-11f1-a67a-21b56f64e28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294391" name="046d032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286916" name="046d0320-0cd0-11f1-a67a-21b56f64e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407871" name="178b6b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688449" name="178b6be0-0cd0-11f1-a67a-21b56f64e28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547542" name="1f02479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520007" name="1f024790-0cd0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767571" name="312894b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808968" name="312894b0-0cd0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9005629" name="34a908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978795" name="34a908e0-0cd0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887635" name="438b7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02313" name="438b75a0-0cd0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055373" name="49c9aa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594186" name="49c9aa40-0cd0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6893469" name="555dd6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46145" name="555dd660-0cd0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986614" name="60905a8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138882" name="60905a80-0cd0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9981402" name="7e9068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03019" name="7e906840-0cd0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399479" name="7522778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483022" name="75227780-0cd0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879248" name="a6930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076458" name="a69305a0-0cd0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540801" name="aae0dbf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216640" name="aae0dbf0-0cd0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Radiatirennischen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Korkdämmung </w:t>
            </w:r>
          </w:p>
          <w:p>
            <w:pPr>
              <w:spacing w:before="0" w:after="0"/>
            </w:pPr>
            <w:r>
              <w:t>zu Aussenwand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252500" name="c1155e5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322992" name="c1155e50-0cd0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519673" name="c95074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930909" name="c9507460-0cd0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 und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1527836" name="023c23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240329" name="023c23f0-0cd1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7424092" name="057d6c4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85365" name="057d6c40-0cd1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5424435" name="25a9a8d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8093799" name="25a9a8d0-0cd1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013374" name="30d1578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930333" name="30d15780-0cd1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354309" name="5108909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78506" name="51089090-0cd1-11f1-a67a-21b56f64e28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1644267" name="56cc3e0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111211" name="56cc3e00-0cd1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326234" name="6ddec4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32299" name="6ddec450-0cd1-11f1-a67a-21b56f64e28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305454" name="72e478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42445" name="72e478f0-0cd1-11f1-a67a-21b56f64e28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099744" name="81dd53e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654662" name="81dd53e0-0cd1-11f1-a67a-21b56f64e28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9995568" name="8480124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693095" name="84801240-0cd1-11f1-a67a-21b56f64e28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Eingangsgeschoss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331040" name="97d9883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709602" name="97d98830-0cd1-11f1-a67a-21b56f64e28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5399159" name="9d8d572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936839" name="9d8d5720-0cd1-11f1-a67a-21b56f64e28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Eingangsgeschoss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9627731" name="b3acf1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1925951" name="b3acf1f0-0cd1-11f1-a67a-21b56f64e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918992" name="b950bb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565030" name="b950bb50-0cd1-11f1-a67a-21b56f64e28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Püntenstrasse 10, 8152 Opfikon, Schweiz</w:t>
          </w:r>
        </w:p>
        <w:p>
          <w:pPr>
            <w:spacing w:before="0" w:after="0"/>
          </w:pPr>
          <w:r>
            <w:t>733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