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Badenerstrasse 54, 8953 Dietikon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14670584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8939179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