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8987381" name="1658761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5933645" name="16587610-ed53-11f0-8657-8b5df312db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6953080" name="19d408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240843" name="19d40840-ed53-11f0-8657-8b5df312db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6841644" name="20837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67232" name="20837540-ed53-11f0-8657-8b5df312db6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3526918" name="2394ace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3343418" name="2394ace0-ed53-11f0-8657-8b5df312db6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5723837" name="2aeb56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431562" name="2aeb5660-ed53-11f0-8657-8b5df312db6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3502715" name="308bc4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1999827" name="308bc460-ed53-11f0-8657-8b5df312db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4398016" name="373209a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5951818" name="373209a0-ed53-11f0-8657-8b5df312db6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8139633" name="398a789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639848" name="398a7890-ed53-11f0-8657-8b5df312db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7063721" name="3e6b190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62772" name="3e6b1900-ed53-11f0-8657-8b5df312db6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8155902" name="412ad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965923" name="412ad540-ed53-11f0-8657-8b5df312db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0416529" name="29d7a70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7336734" name="29d7a700-ed54-11f0-8657-8b5df312db6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6612310" name="2cd7c7a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0391491" name="2cd7c7a0-ed54-11f0-8657-8b5df312db6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2145711" name="31a3f5b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046318" name="31a3f5b0-ed54-11f0-8657-8b5df312db6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9557645" name="34b9731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9729587" name="34b97310-ed54-11f0-8657-8b5df312db6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3542629" name="39f504c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9285118" name="39f504c0-ed54-11f0-8657-8b5df312db6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2889849" name="3cb3135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9470985" name="3cb31350-ed54-11f0-8657-8b5df312db66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9352055" name="429a756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418793" name="429a7560-ed54-11f0-8657-8b5df312db66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0409525" name="44fa375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5931992" name="44fa3750-ed54-11f0-8657-8b5df312db6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6200790" name="48efdb8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195125" name="48efdb80-ed54-11f0-8657-8b5df312db66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7315395" name="4c061c3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655410" name="4c061c30-ed54-11f0-8657-8b5df312db66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