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Schüttung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LAP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1.60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LAP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Kamin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Brandschutz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Schulstrasse 18, 4104 Oberwil</w:t>
          </w:r>
        </w:p>
        <w:p>
          <w:pPr>
            <w:spacing w:before="0" w:after="0"/>
          </w:pPr>
          <w:r>
            <w:t>718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