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Schulstrasse 18, 4104 Oberwil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009600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509607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