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92259" name="860b0260-0cad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0154533" name="860b0260-0cad-11f1-ad8b-d34e1c11950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3618821" name="8c94e600-0cad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4635245" name="8c94e600-0cad-11f1-ad8b-d34e1c11950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7821491" name="a0b57c80-0cad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5571204" name="a0b57c80-0cad-11f1-ad8b-d34e1c11950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3792689" name="a8b621a0-0cad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0972725" name="a8b621a0-0cad-11f1-ad8b-d34e1c11950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6435270" name="b23e2a10-0cad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2762938" name="b23e2a10-0cad-11f1-ad8b-d34e1c11950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1144340" name="b66872d0-0cad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4529108" name="b66872d0-0cad-11f1-ad8b-d34e1c11950e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9819311" name="c25482f0-0cad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2295752" name="c25482f0-0cad-11f1-ad8b-d34e1c11950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3307622" name="c98bbd90-0cad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5150057" name="c98bbd90-0cad-11f1-ad8b-d34e1c11950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4591608" name="d3e1eb70-0cad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1062638" name="d3e1eb70-0cad-11f1-ad8b-d34e1c11950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4749766" name="d8ba4e80-0cad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4538110" name="d8ba4e80-0cad-11f1-ad8b-d34e1c11950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-OG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8503283" name="e24675a0-0cad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4185714" name="e24675a0-0cad-11f1-ad8b-d34e1c11950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3284035" name="e8084e50-0cad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2094443" name="e8084e50-0cad-11f1-ad8b-d34e1c11950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6764935" name="46966420-0cae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1008655" name="46966420-0cae-11f1-ad8b-d34e1c11950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6192248" name="4bd0bd50-0cae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6235847" name="4bd0bd50-0cae-11f1-ad8b-d34e1c11950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3109420" name="a20b5310-0cae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0966909" name="a20b5310-0cae-11f1-ad8b-d34e1c11950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4395215" name="a60f4f20-0cae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4872204" name="a60f4f20-0cae-11f1-ad8b-d34e1c11950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371761" name="b79cdeb0-0cae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4044953" name="b79cdeb0-0cae-11f1-ad8b-d34e1c11950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8109542" name="bb78b950-0cae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4059974" name="bb78b950-0cae-11f1-ad8b-d34e1c11950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Schüttung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3746362" name="de74dec0-0cae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9986866" name="de74dec0-0cae-11f1-ad8b-d34e1c11950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9461390" name="e6a4f850-0cae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4319992" name="e6a4f850-0cae-11f1-ad8b-d34e1c11950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9848840" name="b0d8e2d0-0caf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9305967" name="b0d8e2d0-0caf-11f1-ad8b-d34e1c11950e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2748783" name="b7d02e40-0caf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7199244" name="b7d02e40-0caf-11f1-ad8b-d34e1c11950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/ 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2221297" name="3fa74420-0cb0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6744032" name="3fa74420-0cb0-11f1-ad8b-d34e1c11950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4122442" name="44407b50-0cb0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1083764" name="44407b50-0cb0-11f1-ad8b-d34e1c11950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7575726" name="e51349e0-0cb0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951647" name="e51349e0-0cb0-11f1-ad8b-d34e1c11950e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731031" name="e92cf0d0-0cb0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8071009" name="e92cf0d0-0cb0-11f1-ad8b-d34e1c11950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1264595" name="264e0cb0-0cb1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4468643" name="264e0cb0-0cb1-11f1-ad8b-d34e1c11950e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8018253" name="2d38adf0-0cb1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1759391" name="2d38adf0-0cb1-11f1-ad8b-d34e1c11950e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6530841" name="f557f3d0-0cb2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7365153" name="f557f3d0-0cb2-11f1-ad8b-d34e1c11950e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7015808" name="1817ac80-0cb3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6697483" name="1817ac80-0cb3-11f1-ad8b-d34e1c11950e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9018455" name="4813ea20-0cb3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3136542" name="4813ea20-0cb3-11f1-ad8b-d34e1c11950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4226980" name="4d21dc20-0cb3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8732210" name="4d21dc20-0cb3-11f1-ad8b-d34e1c11950e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Kamin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Kamin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8735504" name="aaa4ea90-0cb3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6682646" name="aaa4ea90-0cb3-11f1-ad8b-d34e1c11950e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2648239" name="ad9357f0-0cb3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9458824" name="ad9357f0-0cb3-11f1-ad8b-d34e1c11950e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2569381" name="4b02b030-0cb4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4446530" name="4b02b030-0cb4-11f1-ad8b-d34e1c11950e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8396893" name="4f3a6670-0cb4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0111938" name="4f3a6670-0cb4-11f1-ad8b-d34e1c11950e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Sockel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2121259" name="ac5a9460-0cb4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691466" name="ac5a9460-0cb4-11f1-ad8b-d34e1c11950e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6197197" name="b4955c50-0cb4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2654544" name="b4955c50-0cb4-11f1-ad8b-d34e1c11950e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Schulstrasse 18, 4104 Oberwil</w:t>
          </w:r>
        </w:p>
        <w:p>
          <w:pPr>
            <w:spacing w:before="0" w:after="0"/>
          </w:pPr>
          <w:r>
            <w:t>718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footer.xml" Type="http://schemas.openxmlformats.org/officeDocument/2006/relationships/footer" Id="rId4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