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Ottostrasse 30, 7000 Chur,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727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213146180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0383943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