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1131555" name="3747bd9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146664" name="3747bd90-0be9-11f1-a93b-bd0bdcdb44e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665336" name="3a23182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074079" name="3a231820-0be9-11f1-a93b-bd0bdcdb44e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2513527" name="56df0d2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338024" name="56df0d20-0be9-11f1-a93b-bd0bdcdb44e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5640072" name="59edacb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123144" name="59edacb0-0be9-11f1-a93b-bd0bdcdb44e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4733794" name="66d6936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813656" name="66d69360-0be9-11f1-a93b-bd0bdcdb44e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3127070" name="6ab469d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157346" name="6ab469d0-0be9-11f1-a93b-bd0bdcdb44e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5077574" name="83940f0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23112" name="83940f00-0be9-11f1-a93b-bd0bdcdb44e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20488326" name="8603fd9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807196" name="8603fd90-0be9-11f1-a93b-bd0bdcdb44e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9516142" name="963817a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972530" name="963817a0-0be9-11f1-a93b-bd0bdcdb44e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033048" name="9ac540e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046221" name="9ac540e0-0be9-11f1-a93b-bd0bdcdb44e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Deckenpanelen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9273055" name="ae0673e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600291" name="ae0673e0-0be9-11f1-a93b-bd0bdcdb44e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326679" name="b4244f4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883376" name="b4244f40-0be9-11f1-a93b-bd0bdcdb44e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3319751" name="0564b73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105475" name="0564b730-0bec-11f1-a93b-bd0bdcdb44e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4151993" name="0812721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712447" name="08127210-0bec-11f1-a93b-bd0bdcdb44e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1069202" name="1db080d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177795" name="1db080d0-0bec-11f1-a93b-bd0bdcdb44e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8873478" name="2177c20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135722" name="2177c200-0bec-11f1-a93b-bd0bdcdb44e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ehemaliger Belagskleber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3166748" name="2abcce0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493793" name="2abcce00-0bec-11f1-a93b-bd0bdcdb44e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3175961" name="3082774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263476" name="30827740-0bec-11f1-a93b-bd0bdcdb44e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0639617" name="640e6b5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625435" name="640e6b50-0bec-11f1-a93b-bd0bdcdb44e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5840323" name="6723e8b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874155" name="6723e8b0-0bec-11f1-a93b-bd0bdcdb44e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2663695" name="1299d730-0bee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082094" name="1299d730-0bee-11f1-a93b-bd0bdcdb44e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6635279" name="19df90c0-0bee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302082" name="19df90c0-0bee-11f1-a93b-bd0bdcdb44e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Deckenpanelen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7748061" name="8effd950-0bee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284041" name="8effd950-0bee-11f1-a93b-bd0bdcdb44e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638561" name="91865d20-0bee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691212" name="91865d20-0bee-11f1-a93b-bd0bdcdb44e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Labor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2732149" name="8c6a6bf0-0bef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437075" name="8c6a6bf0-0bef-11f1-a93b-bd0bdcdb44e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8430264" name="91a03140-0bef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347415" name="91a03140-0bef-11f1-a93b-bd0bdcdb44e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Ottostrasse 30, 7000 Chur, Schweiz</w:t>
          </w:r>
        </w:p>
        <w:p>
          <w:pPr>
            <w:spacing w:before="0" w:after="0"/>
          </w:pPr>
          <w:r>
            <w:t>727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