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Juchweg 191 Juchweg 191, 4325 Schupfart,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724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228850" cy="2880000"/>
            <wp:effectExtent l="0" t="0" r="0" b="0"/>
            <wp:docPr id="168513959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91696972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