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7471337" name="271829c0-07eb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903710" name="271829c0-07eb-11f1-84ce-d9834e3db74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8211856" name="29997d70-07eb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701947" name="29997d70-07eb-11f1-84ce-d9834e3db74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4756878" name="3ce7a8c0-07eb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38642" name="3ce7a8c0-07eb-11f1-84ce-d9834e3db74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6009236" name="405b24a0-07eb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631475" name="405b24a0-07eb-11f1-84ce-d9834e3db74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ehemaliger Belagskleber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941199" name="57c31df0-07eb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106957" name="57c31df0-07eb-11f1-84ce-d9834e3db74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5600104" name="616760f0-07eb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651954" name="616760f0-07eb-11f1-84ce-d9834e3db74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84483" name="3b45c320-07ec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083664" name="3b45c320-07ec-11f1-84ce-d9834e3db74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0296888" name="47032220-07ec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274370" name="47032220-07ec-11f1-84ce-d9834e3db74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8646923" name="5b4c0120-07ec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034242" name="5b4c0120-07ec-11f1-84ce-d9834e3db74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7332142" name="5f267c30-07ec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1611742" name="5f267c30-07ec-11f1-84ce-d9834e3db74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9836611" name="e46d8670-07ee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599539" name="e46d8670-07ee-11f1-84ce-d9834e3db74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9165236" name="e60a1f70-07ee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4081936" name="e60a1f70-07ee-11f1-84ce-d9834e3db74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0757269" name="0440315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624461" name="04403150-07ef-11f1-84ce-d9834e3db74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426840" name="0923b7f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591788" name="0923b7f0-07ef-11f1-84ce-d9834e3db74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1769703" name="165da4d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870233" name="165da4d0-07ef-11f1-84ce-d9834e3db74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5809481" name="1aa27a7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316579" name="1aa27a70-07ef-11f1-84ce-d9834e3db74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0099636" name="3c1c1e9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731755" name="3c1c1e90-07ef-11f1-84ce-d9834e3db74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353790" name="3f7ef8a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032452" name="3f7ef8a0-07ef-11f1-84ce-d9834e3db74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3944824" name="f613ffc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127404" name="f613ffc0-07ef-11f1-84ce-d9834e3db74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7710326" name="01ab3920-07f0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943637" name="01ab3920-07f0-11f1-84ce-d9834e3db74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Welleternit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465733" name="5338c190-07f0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387714" name="5338c190-07f0-11f1-84ce-d9834e3db74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1202842" name="5b649560-07f0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60426" name="5b649560-07f0-11f1-84ce-d9834e3db74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5965555" name="f7c23d40-07f5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131742" name="f7c23d40-07f5-11f1-84ce-d9834e3db74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7279166" name="fd523080-07f5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854048" name="fd523080-07f5-11f1-84ce-d9834e3db74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9258357" name="0d02749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885089" name="0d027490-07f6-11f1-84ce-d9834e3db74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5618246" name="111bf47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8461913" name="111bf470-07f6-11f1-84ce-d9834e3db74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5658694" name="221a3c5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140779" name="221a3c50-07f6-11f1-84ce-d9834e3db749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3606117" name="294e90c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149652" name="294e90c0-07f6-11f1-84ce-d9834e3db74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8128769" name="3d60cf6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38946" name="3d60cf60-07f6-11f1-84ce-d9834e3db74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6426753" name="43c550b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584712" name="43c550b0-07f6-11f1-84ce-d9834e3db74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2052368" name="62283ef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1082460" name="62283ef0-07f6-11f1-84ce-d9834e3db749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7519283" name="6a8e83b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845597" name="6a8e83b0-07f6-11f1-84ce-d9834e3db74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6380669" name="7632674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665738" name="76326740-07f6-11f1-84ce-d9834e3db749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9433450" name="82e7e1e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750567" name="82e7e1e0-07f6-11f1-84ce-d9834e3db749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7468004" name="a21c29e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433729" name="a21c29e0-07f6-11f1-84ce-d9834e3db749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2815023" name="d2e3a6c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346879" name="d2e3a6c0-07f6-11f1-84ce-d9834e3db749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5406857" name="25d8fc90-07f7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648197" name="25d8fc90-07f7-11f1-84ce-d9834e3db749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2121730" name="2ab83d70-07f7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461696" name="2ab83d70-07f7-11f1-84ce-d9834e3db749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Flanschdichtungen, Anstrich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7231878" name="7b44f7b0-07f7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341684" name="7b44f7b0-07f7-11f1-84ce-d9834e3db749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205220" name="88ccb670-07f7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387931" name="88ccb670-07f7-11f1-84ce-d9834e3db749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Vordach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Dachschindel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638173" name="12ae9070-07f8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868972" name="12ae9070-07f8-11f1-84ce-d9834e3db749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1334254" name="16a71ad0-07f8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848920" name="16a71ad0-07f8-11f1-84ce-d9834e3db749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Juchweg 191 Juchweg 191, 4325 Schupfart, Schweiz</w:t>
          </w:r>
        </w:p>
        <w:p>
          <w:pPr>
            <w:spacing w:before="0" w:after="0"/>
          </w:pPr>
          <w:r>
            <w:t>724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