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nachbeprobung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