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10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2969093" name="12ba7100-072c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7237706" name="12ba7100-072c-11f1-965b-f33112f3acb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7453472" name="2ba11b10-072c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4297832" name="2ba11b10-072c-11f1-965b-f33112f3acb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10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26287" name="ddc9d1f0-072d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0348799" name="ddc9d1f0-072d-11f1-965b-f33112f3acb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2377195" name="e19afe30-072d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4700437" name="e19afe30-072d-11f1-965b-f33112f3acb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10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0467434" name="090ca630-072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3531214" name="090ca630-072e-11f1-965b-f33112f3acb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4114345" name="0f85c0f0-072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9954157" name="0f85c0f0-072e-11f1-965b-f33112f3acbe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 10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2650966" name="320da0c0-072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757802" name="320da0c0-072e-11f1-965b-f33112f3acb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9381652" name="35bbb4a0-072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1184908" name="35bbb4a0-072e-11f1-965b-f33112f3acb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10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9528333" name="abc8a720-072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113987" name="abc8a720-072e-11f1-965b-f33112f3acb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3569726" name="ae467860-072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5450983" name="ae467860-072e-11f1-965b-f33112f3acb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10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Floorflex inkl. zementösem 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2211524" name="d0db7790-072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596004" name="d0db7790-072e-11f1-965b-f33112f3acb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8707298" name="d4a5ed10-072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9541813" name="d4a5ed10-072e-11f1-965b-f33112f3acb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10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4321104" name="e3d62bb0-072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0581612" name="e3d62bb0-072e-11f1-965b-f33112f3acb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1941589" name="e7fe78a0-072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978490" name="e7fe78a0-072e-11f1-965b-f33112f3acb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10</w:t>
            </w:r>
          </w:p>
          <w:p>
            <w:pPr>
              <w:spacing w:before="0" w:after="0"/>
            </w:pPr>
            <w:r>
              <w:t>DG-EG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2184678" name="3645afb0-072f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5010278" name="3645afb0-072f-11f1-965b-f33112f3acb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1184668" name="3a6e98e0-072f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9561521" name="3a6e98e0-072f-11f1-965b-f33112f3acb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 10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609979" name="96edcbe0-072f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033288" name="96edcbe0-072f-11f1-965b-f33112f3acb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7303703" name="a2cdf520-072f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1354645" name="a2cdf520-072f-11f1-965b-f33112f3acb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10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7160778" name="d9b681b0-072f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4959173" name="d9b681b0-072f-11f1-965b-f33112f3acb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7386458" name="e022a420-072f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0934028" name="e022a420-072f-11f1-965b-f33112f3acb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10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0072436" name="2a49cba0-0730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2504399" name="2a49cba0-0730-11f1-965b-f33112f3acbe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4733596" name="2e3313c0-0730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8584369" name="2e3313c0-0730-11f1-965b-f33112f3acb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10 oben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9674433" name="933e14e0-0730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0491820" name="933e14e0-0730-11f1-965b-f33112f3acb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371144" name="96f77360-0730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952060" name="96f77360-0730-11f1-965b-f33112f3acb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10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Rohrisolation </w:t>
            </w:r>
          </w:p>
          <w:p>
            <w:pPr>
              <w:spacing w:before="0" w:after="0"/>
            </w:pPr>
            <w:r>
              <w:t>Wasserleitungen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0974212" name="ef2833d0-0730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5265460" name="ef2833d0-0730-11f1-965b-f33112f3acbe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3740081" name="f1434ba0-0730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9305744" name="f1434ba0-0730-11f1-965b-f33112f3acb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12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3875485" name="9669ee80-0732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0967973" name="9669ee80-0732-11f1-965b-f33112f3acbe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8922467" name="99340b00-0732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7971745" name="99340b00-0732-11f1-965b-f33112f3acbe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12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848472" name="adf6fc00-0732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7036066" name="adf6fc00-0732-11f1-965b-f33112f3acbe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6960916" name="b33a7cf0-0732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7166209" name="b33a7cf0-0732-11f1-965b-f33112f3acbe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12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Floorflex inkl. zementösem 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4555123" name="c724c130-0732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492303" name="c724c130-0732-11f1-965b-f33112f3acb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1230010" name="ca70b7e0-0732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8170693" name="ca70b7e0-0732-11f1-965b-f33112f3acbe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Treppenstufen 12</w:t>
            </w:r>
          </w:p>
          <w:p>
            <w:pPr>
              <w:spacing w:before="0" w:after="0"/>
            </w:pPr>
            <w:r>
              <w:t>DG - 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1393021" name="360aa5b0-073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680001" name="360aa5b0-0733-11f1-965b-f33112f3acbe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7153206" name="391d63f0-073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3465496" name="391d63f0-0733-11f1-965b-f33112f3acbe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 12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0589786" name="6c4984c0-073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5936422" name="6c4984c0-0733-11f1-965b-f33112f3acbe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3841581" name="6ef67c50-073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2567324" name="6ef67c50-0733-11f1-965b-f33112f3acbe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12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4207907" name="968b15a0-073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2104113" name="968b15a0-0733-11f1-965b-f33112f3acbe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4099192" name="996efbb0-073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6794488" name="996efbb0-0733-11f1-965b-f33112f3acbe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12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112362" name="b4d94360-073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9521983" name="b4d94360-0733-11f1-965b-f33112f3acbe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0805553" name="b8211b60-073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8922114" name="b8211b60-0733-11f1-965b-f33112f3acbe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12 oben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972635" name="c2f245a0-073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042571" name="c2f245a0-0733-11f1-965b-f33112f3acbe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8500846" name="c5be0fd0-073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341002" name="c5be0fd0-0733-11f1-965b-f33112f3acbe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Lager 12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4356542" name="ef8460c0-0734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2545418" name="ef8460c0-0734-11f1-965b-f33112f3acbe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2057226" name="f6586cc0-0734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1905345" name="f6586cc0-0734-11f1-965b-f33112f3acbe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Lager 12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742808" name="0761ff40-0735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8162661" name="0761ff40-0735-11f1-965b-f33112f3acbe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3460126" name="0c01ed30-0735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5462085" name="0c01ed30-0735-11f1-965b-f33112f3acbe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 12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Floorflex inkl. zementösem 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7751730" name="1cf9f380-0735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5866257" name="1cf9f380-0735-11f1-965b-f33112f3acbe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6787087" name="2e59e360-0735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7468618" name="2e59e360-0735-11f1-965b-f33112f3acbe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12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5309489" name="26908570-073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5989708" name="26908570-0736-11f1-965b-f33112f3acbe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8712129" name="2891fac0-073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6058214" name="2891fac0-0736-11f1-965b-f33112f3acbe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12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2.Lage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5042468" name="35234b90-073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000053" name="35234b90-0736-11f1-965b-f33112f3acbe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4601962" name="3a10bd40-073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376953" name="3a10bd40-0736-11f1-965b-f33112f3acbe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12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4016029" name="913b0a30-073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6657992" name="913b0a30-0736-11f1-965b-f33112f3acbe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3232129" name="9348db90-073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5520566" name="9348db90-0736-11f1-965b-f33112f3acbe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14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7262198" name="28853410-0737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4100214" name="28853410-0737-11f1-965b-f33112f3acbe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3348180" name="2be66070-0737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8652755" name="2be66070-0737-11f1-965b-f33112f3acbe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14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2199221" name="3b1a4890-0737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2709981" name="3b1a4890-0737-11f1-965b-f33112f3acbe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0494777" name="3da475e0-0737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2606409" name="3da475e0-0737-11f1-965b-f33112f3acbe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14</w:t>
            </w:r>
          </w:p>
          <w:p>
            <w:pPr>
              <w:spacing w:before="0" w:after="0"/>
            </w:pPr>
            <w:r>
              <w:t>DG - 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056714" name="89d1cda0-0737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6525737" name="89d1cda0-0737-11f1-965b-f33112f3acbe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 14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4142300" name="2eba2470-073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0219720" name="2eba2470-0738-11f1-965b-f33112f3acbe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2584821" name="32bfce30-073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418182" name="32bfce30-0738-11f1-965b-f33112f3acbe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 14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Floorflex inkl. zementösem 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5400632" name="47759fd0-073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6787771" name="47759fd0-0738-11f1-965b-f33112f3acbe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4737284" name="4b8f46c0-073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1315009" name="4b8f46c0-0738-11f1-965b-f33112f3acbe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 14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1274145" name="c07349a0-073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6391155" name="c07349a0-0738-11f1-965b-f33112f3acbe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7299770" name="c3e60230-073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6074106" name="c3e60230-0738-11f1-965b-f33112f3acbe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14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2374653" name="d7811500-073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4575090" name="d7811500-0738-11f1-965b-f33112f3acbe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5689868" name="da327960-073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4099720" name="da327960-0738-11f1-965b-f33112f3acbe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 14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2730387" name="ea278ea0-073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6966615" name="ea278ea0-0738-11f1-965b-f33112f3acbe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3776772" name="ed68fe00-073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0814313" name="ed68fe00-0738-11f1-965b-f33112f3acbe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 14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5154427" name="4c950180-0739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0515425" name="4c950180-0739-11f1-965b-f33112f3acbe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4760712" name="4ebcc380-0739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286500" name="4ebcc380-0739-11f1-965b-f33112f3acbe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14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1136437" name="5f197430-0739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3109665" name="5f197430-0739-11f1-965b-f33112f3acbe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9086006" name="61d0cc00-0739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9794750" name="61d0cc00-0739-11f1-965b-f33112f3acbe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14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Floorflex inkl. zementösem 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983638" name="6eb17550-0739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3043648" name="6eb17550-0739-11f1-965b-f33112f3acbe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88327654" name="726fb5d0-0739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9342101" name="726fb5d0-0739-11f1-965b-f33112f3acbe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16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4568414" name="0d1e7860-074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3253354" name="0d1e7860-0743-11f1-965b-f33112f3acbe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8219857" name="0fb41760-074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4007259" name="0fb41760-0743-11f1-965b-f33112f3acbe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16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6189860" name="1cefd900-074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5309142" name="1cefd900-0743-11f1-965b-f33112f3acbe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0196559" name="205990e0-074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3112691" name="205990e0-0743-11f1-965b-f33112f3acbe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16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2437874" name="2adc7410-074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6304244" name="2adc7410-0743-11f1-965b-f33112f3acbe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5140668" name="2d708c70-074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6518625" name="2d708c70-0743-11f1-965b-f33112f3acbe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16</w:t>
            </w:r>
          </w:p>
          <w:p>
            <w:pPr>
              <w:spacing w:before="0" w:after="0"/>
            </w:pPr>
            <w:r>
              <w:t>DG - 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9952557" name="4a47d1a0-074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3311666" name="4a47d1a0-0743-11f1-965b-f33112f3acbe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6961908" name="4ec1e810-0743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4335537" name="4ec1e810-0743-11f1-965b-f33112f3acbe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 16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0883501" name="44019140-0744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1731434" name="44019140-0744-11f1-965b-f33112f3acbe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0737662" name="4615a430-0744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7836648" name="4615a430-0744-11f1-965b-f33112f3acbe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16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8522667" name="67264d50-0744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7865963" name="67264d50-0744-11f1-965b-f33112f3acbe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8899781" name="6b12c9c0-0744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2357662" name="6b12c9c0-0744-11f1-965b-f33112f3acbe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16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Floorflex geleimt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1483864" name="7ac027a0-0744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9661602" name="7ac027a0-0744-11f1-965b-f33112f3acbe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0893569" name="7e8d3530-0744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2075328" name="7e8d3530-0744-11f1-965b-f33112f3acbe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16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0330506" name="283536f0-0745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2224868" name="283536f0-0745-11f1-965b-f33112f3acbe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5684789" name="2d0b7720-0745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072289" name="2d0b7720-0745-11f1-965b-f33112f3acbe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 16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3463441" name="40ec93a0-0745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7927003" name="40ec93a0-0745-11f1-965b-f33112f3acbe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3281105" name="458aacd0-0745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695224" name="458aacd0-0745-11f1-965b-f33112f3acbe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Allgemein, Küche, WC 16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Floorflex inkl. zementösem 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183144" name="53dbd610-0745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8461708" name="53dbd610-0745-11f1-965b-f33112f3acbe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4494327" name="5dd39040-0745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9774138" name="5dd39040-0745-11f1-965b-f33112f3acbe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18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0710791" name="215f12a0-074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2209" name="215f12a0-0746-11f1-965b-f33112f3acbe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6399451" name="23a2e820-074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5109077" name="23a2e820-0746-11f1-965b-f33112f3acbe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18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1210902" name="3a382820-074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2944663" name="3a382820-0746-11f1-965b-f33112f3acbe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2814275" name="3d5594c0-074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2228934" name="3d5594c0-0746-11f1-965b-f33112f3acbe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18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692860" name="479af9c0-074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3214566" name="479af9c0-0746-11f1-965b-f33112f3acbe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9929390" name="499d5970-074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2595863" name="499d5970-0746-11f1-965b-f33112f3acbe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18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8662612" name="51518c40-074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7991368" name="51518c40-0746-11f1-965b-f33112f3acbe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7727505" name="560947f0-074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4776633" name="560947f0-0746-11f1-965b-f33112f3acbe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 18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1262913" name="fdbc7e90-0746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7357576" name="fdbc7e90-0746-11f1-965b-f33112f3acbe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5884348" name="02e635f0-0747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5125049" name="02e635f0-0747-11f1-965b-f33112f3acbe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18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4253208" name="15009c30-0747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8658089" name="15009c30-0747-11f1-965b-f33112f3acbe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5980636" name="17ecbfa0-0747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3716130" name="17ecbfa0-0747-11f1-965b-f33112f3acbe.jp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Allgemein, Küche, WC 18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0414716" name="515f0450-0747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7193168" name="515f0450-0747-11f1-965b-f33112f3acbe.jp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6602265" name="547dd080-0747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1123824" name="547dd080-0747-11f1-965b-f33112f3acbe.jp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 18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0072072" name="6fd277e0-074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7327823" name="6fd277e0-0748-11f1-965b-f33112f3acbe.jp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8805983" name="727c1410-074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0537644" name="727c1410-0748-11f1-965b-f33112f3acbe.jpg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18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9734756" name="807ad790-074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4161102" name="807ad790-0748-11f1-965b-f33112f3acbe.jpg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8098362" name="83a51570-074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3820201" name="83a51570-0748-11f1-965b-f33112f3acbe.jpg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Allgemein, Küche, WC 18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Floorflex inkl. zementösem 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5758330" name="aceae130-074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046872" name="aceae130-0748-11f1-965b-f33112f3acbe.jpg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1309019" name="d34bdc80-0748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4536793" name="d34bdc80-0748-11f1-965b-f33112f3acbe.jpg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20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2231235" name="c5672950-074b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5506688" name="c5672950-074b-11f1-965b-f33112f3acbe.jpg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4996536" name="ca5cff70-074b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5452236" name="ca5cff70-074b-11f1-965b-f33112f3acbe.jpg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20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9681339" name="d6f925b0-074b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7289198" name="d6f925b0-074b-11f1-965b-f33112f3acbe.jpg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8578383" name="d9e262f0-074b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2464071" name="d9e262f0-074b-11f1-965b-f33112f3acbe.jpg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20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102771" name="e224cc00-074b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7777033" name="e224cc00-074b-11f1-965b-f33112f3acbe.jpg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1044618" name="e3c6bc30-074b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8988413" name="e3c6bc30-074b-11f1-965b-f33112f3acbe.jpg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20</w:t>
            </w:r>
          </w:p>
          <w:p>
            <w:pPr>
              <w:spacing w:before="0" w:after="0"/>
            </w:pPr>
            <w:r>
              <w:t>DG - 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107077" name="f218f6e0-074b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8525314" name="f218f6e0-074b-11f1-965b-f33112f3acbe.jpg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7442622" name="f43bd6e0-074b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854445" name="f43bd6e0-074b-11f1-965b-f33112f3acbe.jpg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 20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0729249" name="940b22b0-074d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0333947" name="940b22b0-074d-11f1-965b-f33112f3acbe.jpg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7196109" name="96653f50-074d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9887959" name="96653f50-074d-11f1-965b-f33112f3acbe.jpg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20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7286662" name="ba032300-074d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3918227" name="ba032300-074d-11f1-965b-f33112f3acbe.jpg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9999084" name="bc3f5760-074d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0537308" name="bc3f5760-074d-11f1-965b-f33112f3acbe.jpg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20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Floorflex geleimt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7890573" name="d3d3def0-074d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9764880" name="d3d3def0-074d-11f1-965b-f33112f3acbe.jpg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5445887" name="d5a5b8c0-074d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7226161" name="d5a5b8c0-074d-11f1-965b-f33112f3acbe.jpg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 20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8739487" name="f36a9240-074d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8905639" name="f36a9240-074d-11f1-965b-f33112f3acbe.jpg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094113" name="f578ffe0-074d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2997887" name="f578ffe0-074d-11f1-965b-f33112f3acbe.jpg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20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3018567" name="028992d0-074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5521386" name="028992d0-074e-11f1-965b-f33112f3acbe.jpg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6792127" name="05611cd0-074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5736795" name="05611cd0-074e-11f1-965b-f33112f3acbe.jpg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20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6431394" name="10f39b40-074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713294" name="10f39b40-074e-11f1-965b-f33112f3acbe.jpg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1741668" name="1b0211c0-074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3016029" name="1b0211c0-074e-11f1-965b-f33112f3acbe.jpg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20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1202547" name="27606bb0-074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3064024" name="27606bb0-074e-11f1-965b-f33112f3acbe.jpg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9162383" name="2c40be00-074e-11f1-965b-f33112f3a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3503071" name="2c40be00-074e-11f1-965b-f33112f3acbe.jpg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14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nachbeprobung</w:t>
          </w:r>
        </w:p>
        <w:p>
          <w:pPr>
            <w:spacing w:before="0" w:after="0"/>
          </w:pPr>
          <w:r>
            <w:t>679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media/document_image_rId140.jpeg" Type="http://schemas.openxmlformats.org/officeDocument/2006/relationships/image" Id="rId140"/>
    <Relationship Target="footer.xml" Type="http://schemas.openxmlformats.org/officeDocument/2006/relationships/footer" Id="rId141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