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tenriedstrasse 23, 6045 Meggen</w:t>
          </w:r>
        </w:p>
        <w:p>
          <w:pPr>
            <w:spacing w:before="0" w:after="0"/>
          </w:pPr>
          <w:r>
            <w:t>7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