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Haltenriedstrasse 23, 6045 Meggen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23450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28843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