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8766721" name="2fc8c200-0bdd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3954367" name="2fc8c200-0bdd-11f1-803f-b5e16a72f4ca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6636553" name="36c9aa60-0bdd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2395497" name="36c9aa60-0bdd-11f1-803f-b5e16a72f4ca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606966" name="44516920-0bdd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7726694" name="44516920-0bdd-11f1-803f-b5e16a72f4c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7030273" name="4adfe0a0-0bdd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0935722" name="4adfe0a0-0bdd-11f1-803f-b5e16a72f4ca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7653265" name="61a669d0-0bdd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3901240" name="61a669d0-0bdd-11f1-803f-b5e16a72f4c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2585619" name="69ae13d0-0bdd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7957972" name="69ae13d0-0bdd-11f1-803f-b5e16a72f4ca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EG / 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2176192" name="c53bbae0-0bdd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4559781" name="c53bbae0-0bdd-11f1-803f-b5e16a72f4c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5076645" name="c9778fd0-0bdd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8087445" name="c9778fd0-0bdd-11f1-803f-b5e16a72f4c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4451512" name="220627b0-0bde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721334" name="220627b0-0bde-11f1-803f-b5e16a72f4c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8276883" name="299c9950-0bde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1028135" name="299c9950-0bde-11f1-803f-b5e16a72f4ca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2762162" name="8a48d430-0bde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1529217" name="8a48d430-0bde-11f1-803f-b5e16a72f4c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1532851" name="aadafe80-0bde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8718485" name="aadafe80-0bde-11f1-803f-b5e16a72f4ca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 /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2869701" name="81de7b50-0bdf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169656" name="81de7b50-0bdf-11f1-803f-b5e16a72f4ca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8915" name="859fc910-0bdf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6219806" name="859fc910-0bdf-11f1-803f-b5e16a72f4ca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 / 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5880481" name="b79dca20-0bdf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4684379" name="b79dca20-0bdf-11f1-803f-b5e16a72f4ca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4638449" name="be0ef5a0-0bdf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4255410" name="be0ef5a0-0bdf-11f1-803f-b5e16a72f4ca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8682597" name="74852a20-0be0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9912974" name="74852a20-0be0-11f1-803f-b5e16a72f4ca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6290631" name="82ebb020-0be0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7583513" name="82ebb020-0be0-11f1-803f-b5e16a72f4ca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5028638" name="9d8a1c50-0be0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7399301" name="9d8a1c50-0be0-11f1-803f-b5e16a72f4c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3365170" name="abc377d0-0be0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5158323" name="abc377d0-0be0-11f1-803f-b5e16a72f4ca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2751325" name="082537c0-0be1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8684443" name="082537c0-0be1-11f1-803f-b5e16a72f4ca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9238637" name="0c594480-0be1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0873562" name="0c594480-0be1-11f1-803f-b5e16a72f4ca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1066740" name="46d446a0-0be1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641922" name="46d446a0-0be1-11f1-803f-b5e16a72f4ca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191951" name="6073e070-0be1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7981027" name="6073e070-0be1-11f1-803f-b5e16a72f4ca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5611340" name="1da3bb20-0be2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1012373" name="1da3bb20-0be2-11f1-803f-b5e16a72f4ca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208109" name="25f7b060-0be2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2993860" name="25f7b060-0be2-11f1-803f-b5e16a72f4ca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3596006" name="37296450-0be2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0331594" name="37296450-0be2-11f1-803f-b5e16a72f4ca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0603437" name="3e0bc830-0be2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5047375" name="3e0bc830-0be2-11f1-803f-b5e16a72f4ca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4046828" name="a054c320-0be2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6493251" name="a054c320-0be2-11f1-803f-b5e16a72f4ca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9064936" name="ac8ad490-0be2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3735197" name="ac8ad490-0be2-11f1-803f-b5e16a72f4ca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Turnzimmer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5739123" name="0cbb5a50-0be4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1174019" name="0cbb5a50-0be4-11f1-803f-b5e16a72f4ca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7859707" name="1281c6e0-0be4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7971206" name="1281c6e0-0be4-11f1-803f-b5e16a72f4ca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Turnzimmer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1901648" name="31524400-0be4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1101501" name="31524400-0be4-11f1-803f-b5e16a72f4ca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2822379" name="37146ad0-0be4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831180" name="37146ad0-0be4-11f1-803f-b5e16a72f4ca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/ Sauna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0796948" name="42495ff0-0be4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1350088" name="42495ff0-0be4-11f1-803f-b5e16a72f4ca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5898226" name="4c603ae0-0be4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9516503" name="4c603ae0-0be4-11f1-803f-b5e16a72f4ca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/ 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5799589" name="61370c90-0be5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6503088" name="61370c90-0be5-11f1-803f-b5e16a72f4ca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3554986" name="6501d030-0be5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3639835" name="6501d030-0be5-11f1-803f-b5e16a72f4ca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2619514" name="c641e6a0-0be5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7784294" name="c641e6a0-0be5-11f1-803f-b5e16a72f4ca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7052117" name="cd2757c0-0be5-11f1-803f-b5e16a72f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5233685" name="cd2757c0-0be5-11f1-803f-b5e16a72f4ca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Haltenriedstrasse 23, 6045 Meggen</w:t>
          </w:r>
        </w:p>
        <w:p>
          <w:pPr>
            <w:spacing w:before="0" w:after="0"/>
          </w:pPr>
          <w:r>
            <w:t>728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