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w="http://schemas.openxmlformats.org/wordprocessingml/2006/main" xmlns:w14="http://schemas.microsoft.com/office/word/2010/wordml" xmlns:a14="http://schemas.microsoft.com/office/drawing/2010/main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Grand Hotel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30207" name="9cbb3f30-0b1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015939" name="9cbb3f30-0b12-11f1-866a-27e693633c4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7419939" name="a07057f0-0b1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45952" name="a07057f0-0b12-11f1-866a-27e693633c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9223586" name="f1e42160-0b1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718920" name="f1e42160-0b13-11f1-866a-27e693633c4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1641263" name="f5359650-0b1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712149" name="f5359650-0b13-11f1-866a-27e693633c4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3241076" name="0afb2a4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076770" name="0afb2a40-0b14-11f1-866a-27e693633c4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9335948" name="0e04c0c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859583" name="0e04c0c0-0b14-11f1-866a-27e693633c4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6146786" name="bace26c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990050" name="bace26c0-0b14-11f1-866a-27e693633c4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7262936" name="becb932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788292" name="becb9320-0b14-11f1-866a-27e693633c4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9876347" name="fdcf51b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198182" name="fdcf51b0-0b14-11f1-866a-27e693633c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2163330" name="05e4693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367042" name="05e46930-0b15-11f1-866a-27e693633c4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0394031" name="2f52566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269588" name="2f525660-0b15-11f1-866a-27e693633c4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4936054" name="3274f32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091509" name="3274f320-0b15-11f1-866a-27e693633c4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001682" name="62f247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892146" name="62f247a0-0b15-11f1-866a-27e693633c4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1390448" name="66ccc2b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457765" name="66ccc2b0-0b15-11f1-866a-27e693633c4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5020352" name="79ac26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891685" name="79ac26a0-0b15-11f1-866a-27e693633c4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2290034" name="7d0a6cd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812910" name="7d0a6cd0-0b15-11f1-866a-27e693633c4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2546331" name="393b9c3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466629" name="393b9c30-0b16-11f1-866a-27e693633c4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4820305" name="3ed0235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220013" name="3ed02350-0b16-11f1-866a-27e693633c4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89392" name="8bca19e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931225" name="8bca19e0-0b16-11f1-866a-27e693633c4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1806569" name="9410c8b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172100" name="9410c8b0-0b16-11f1-866a-27e693633c4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Lüftungskasten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730232" name="b46cc7d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854132" name="b46cc7d0-0b16-11f1-866a-27e693633c4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2605552" name="b7cbaa4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152459" name="b7cbaa40-0b16-11f1-866a-27e693633c4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920762" name="55810c3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158507" name="55810c30-0b17-11f1-866a-27e693633c4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8689768" name="5b6ed6e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03892" name="5b6ed6e0-0b17-11f1-866a-27e693633c4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6153421" name="7f4d6d1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95185" name="7f4d6d10-0b17-11f1-866a-27e693633c4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7950254" name="82d0042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578136" name="82d00420-0b17-11f1-866a-27e693633c4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9033084" name="a331818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913234" name="a3318180-0b17-11f1-866a-27e693633c4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4486064" name="aa633de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885890" name="aa633de0-0b17-11f1-866a-27e693633c4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2306946" name="d250a59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500936" name="d250a590-0b17-11f1-866a-27e693633c4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1049788" name="d5b83a9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085656" name="d5b83a90-0b17-11f1-866a-27e693633c4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294580" name="ecfe540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206589" name="ecfe5400-0b17-11f1-866a-27e693633c42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144179" name="f22ee93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77890" name="f22ee930-0b17-11f1-866a-27e693633c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2110526" name="06fc889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179166" name="06fc8890-0b18-11f1-866a-27e693633c4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7203036" name="0bb99b7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398137" name="0bb99b70-0b18-11f1-866a-27e693633c4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9732101" name="de7b01c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183192" name="de7b01c0-0b18-11f1-866a-27e693633c4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8468629" name="e17025e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579469" name="e17025e0-0b18-11f1-866a-27e693633c4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6386348" name="eae31fb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00595" name="eae31fb0-0b18-11f1-866a-27e693633c4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2855460" name="ee74f90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391890" name="ee74f900-0b18-11f1-866a-27e693633c4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1117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891507" name="1e18413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164935" name="1e184130-0b19-11f1-866a-27e693633c4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2700139" name="250182e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607208" name="250182e0-0b19-11f1-866a-27e693633c4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1117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942457" name="34da84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241822" name="34da84a0-0b19-11f1-866a-27e693633c4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6042938" name="38e2c67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632550" name="38e2c670-0b19-11f1-866a-27e693633c4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8410082" name="526450f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508456" name="526450f0-0b19-11f1-866a-27e693633c42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6103294" name="67cc348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771427" name="67cc3480-0b19-11f1-866a-27e693633c42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9653843" name="7aed837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885973" name="7aed8370-0b19-11f1-866a-27e693633c4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4748440" name="7ec6ed1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457824" name="7ec6ed10-0b19-11f1-866a-27e693633c4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1797850" name="913518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778067" name="913518a0-0b19-11f1-866a-27e693633c42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80453193" name="966c649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908757" name="966c6490-0b19-11f1-866a-27e693633c4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6980011" name="c446376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337892" name="c4463760-0b19-11f1-866a-27e693633c42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5998153" name="c751548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308375" name="c7515480-0b19-11f1-866a-27e693633c42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478981" name="06d2325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72058" name="06d23250-0b1a-11f1-866a-27e693633c42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605239" name="0bd268b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688674" name="0bd268b0-0b1a-11f1-866a-27e693633c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3639540" name="2459187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169266" name="24591870-0b1a-11f1-866a-27e693633c4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201834" name="28543ae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023561" name="28543ae0-0b1a-11f1-866a-27e693633c42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7629551" name="a091f01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539275" name="a091f010-0b1a-11f1-866a-27e693633c4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5881509" name="aa9c47e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013303" name="aa9c47e0-0b1a-11f1-866a-27e693633c4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7695649" name="b3028ca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520641" name="b3028ca0-0b1a-11f1-866a-27e693633c42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2715945" name="b933f00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693281" name="b933f000-0b1a-11f1-866a-27e693633c4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0074373" name="7d1dc99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633131" name="7d1dc990-0b1c-11f1-866a-27e693633c4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36709" name="8023687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174922" name="80236870-0b1c-11f1-866a-27e693633c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057514" name="e92c723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741997" name="e92c7230-0b1c-11f1-866a-27e693633c42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8595209" name="eb0aa81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647474" name="eb0aa810-0b1c-11f1-866a-27e693633c4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2754006" name="fc28acf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850426" name="fc28acf0-0b1c-11f1-866a-27e693633c42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2632504" name="ff63dac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436444" name="ff63dac0-0b1c-11f1-866a-27e693633c42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8993223" name="0da6ac2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886505" name="0da6ac20-0b1d-11f1-866a-27e693633c42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1673372" name="117ae5a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895611" name="117ae5a0-0b1d-11f1-866a-27e693633c42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0155284" name="27f08fb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533939" name="27f08fb0-0b1d-11f1-866a-27e693633c42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2568659" name="29cb6a3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84504" name="29cb6a30-0b1d-11f1-866a-27e693633c42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5098291" name="34962bd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622343" name="34962bd0-0b1d-11f1-866a-27e693633c42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8613126" name="37b0642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469410" name="37b06420-0b1d-11f1-866a-27e693633c4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9502867" name="08d35cb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57546" name="08d35cb0-0b1e-11f1-866a-27e693633c42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7173979" name="0f97150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594611" name="0f971500-0b1e-11f1-866a-27e693633c42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7020649" name="2b2d009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093038" name="2b2d0090-0b1e-11f1-866a-27e693633c42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7696384" name="2e6a514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690171" name="2e6a5140-0b1e-11f1-866a-27e693633c42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1566217" name="4024962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785710" name="40249620-0b1e-11f1-866a-27e693633c42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7350248" name="44f2c00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436844" name="44f2c000-0b1e-11f1-866a-27e693633c4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8293354" name="1a0c472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544803" name="1a0c4720-0b1f-11f1-866a-27e693633c42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0104595" name="21616a0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797505" name="21616a00-0b1f-11f1-866a-27e693633c42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346636" name="3aa43dd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121926" name="3aa43dd0-0b1f-11f1-866a-27e693633c42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9174277" name="3e8a78b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213003" name="3e8a78b0-0b1f-11f1-866a-27e693633c42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1107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9174261" name="a42cc5e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149507" name="a42cc5e0-0b21-11f1-866a-27e693633c4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428056" name="a775fd7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945305" name="a775fd70-0b21-11f1-866a-27e693633c42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1755030" name="dd9bfd5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095414" name="dd9bfd50-0b21-11f1-866a-27e693633c42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737133" name="e0b8f4c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13603" name="e0b8f4c0-0b21-11f1-866a-27e693633c4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179789" name="eca68b8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239876" name="eca68b80-0b21-11f1-866a-27e693633c42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215486" name="ef35c1e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646227" name="ef35c1e0-0b21-11f1-866a-27e693633c42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957060" name="f696f2b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041049" name="f696f2b0-0b21-11f1-866a-27e693633c42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5863247" name="fc3787c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90449" name="fc3787c0-0b21-11f1-866a-27e693633c42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3572854" name="0d8a0a2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905081" name="0d8a0a20-0b22-11f1-866a-27e693633c42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189635" name="132f5a2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701418" name="132f5a20-0b22-11f1-866a-27e693633c42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0900626" name="1eb7ed8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501829" name="1eb7ed80-0b22-11f1-866a-27e693633c42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8951307" name="2455c37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337660" name="2455c370-0b22-11f1-866a-27e693633c42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2452728" name="4b16c3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745613" name="4b16c3a0-0b23-11f1-866a-27e693633c42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1051705" name="529ce19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263809" name="529ce190-0b23-11f1-866a-27e693633c42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9968096" name="6d16fce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964940" name="6d16fce0-0b23-11f1-866a-27e693633c42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2914931" name="70f87cd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431957" name="70f87cd0-0b23-11f1-866a-27e693633c42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8379290" name="7f091a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112260" name="7f091aa0-0b23-11f1-866a-27e693633c42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6502531" name="84d5efd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567333" name="84d5efd0-0b23-11f1-866a-27e693633c42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1304176" name="97ecb77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516087" name="97ecb770-0b23-11f1-866a-27e693633c42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0257674" name="9c1f8bb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603062" name="9c1f8bb0-0b23-11f1-866a-27e693633c42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8961063" name="1648e4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380799" name="1648e440-0b24-11f1-866a-27e693633c42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1714389" name="194a8b8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427279" name="194a8b80-0b24-11f1-866a-27e693633c42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34085" name="3e51ea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740171" name="3e51ea40-0b24-11f1-866a-27e693633c42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1460040" name="42621b5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415493" name="42621b50-0b24-11f1-866a-27e693633c42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1571244" name="5740d1b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239222" name="5740d1b0-0b24-11f1-866a-27e693633c42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071222" name="5aae0c0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939041" name="5aae0c00-0b24-11f1-866a-27e693633c42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6441540" name="65c62a5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667397" name="65c62a50-0b24-11f1-866a-27e693633c42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3646803" name="6a3a26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636911" name="6a3a2640-0b24-11f1-866a-27e693633c42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5943223" name="88ec6f3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894269" name="88ec6f30-0b33-11f1-866a-27e693633c42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3641345" name="8b8605d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990758" name="8b8605d0-0b33-11f1-866a-27e693633c42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9777974" name="a39d03d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568927" name="a39d03d0-0b33-11f1-866a-27e693633c42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9896518" name="a7e079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367599" name="a7e079e0-0b33-11f1-866a-27e693633c42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8633625" name="b475e96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258113" name="b475e960-0b33-11f1-866a-27e693633c42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6204319" name="b6bd686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991187" name="b6bd6860-0b33-11f1-866a-27e693633c42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3050436" name="c12c757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514890" name="c12c7570-0b33-11f1-866a-27e693633c4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4047085" name="c383d2f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142534" name="c383d2f0-0b33-11f1-866a-27e693633c42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1210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2763813" name="ce4322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292746" name="ce4322e0-0b33-11f1-866a-27e693633c42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6066766" name="d32a530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272458" name="d32a5300-0b33-11f1-866a-27e693633c42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7558745" name="e47bc3f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62868" name="e47bc3f0-0b33-11f1-866a-27e693633c42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978887" name="e7a53e8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72578" name="e7a53e80-0b33-11f1-866a-27e693633c42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0195950" name="f79aa1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808441" name="f79aa1e0-0b33-11f1-866a-27e693633c42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1633821" name="faa45f7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661908" name="faa45f70-0b33-11f1-866a-27e693633c42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5711939" name="095c39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449857" name="095c39c0-0b34-11f1-866a-27e693633c42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4812035" name="0bab0b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341049" name="0bab0bc0-0b34-11f1-866a-27e693633c42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5158924" name="15ade98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727432" name="15ade980-0b34-11f1-866a-27e693633c42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8307949" name="1886d31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122340" name="1886d310-0b34-11f1-866a-27e693633c42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1220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8502130" name="2989d5e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297108" name="2989d5e0-0b34-11f1-866a-27e693633c42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2563778" name="2d12395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658700" name="2d123950-0b34-11f1-866a-27e693633c42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894423" name="3a9dc8a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613199" name="3a9dc8a0-0b34-11f1-866a-27e693633c42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7229617" name="3eae47d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643288" name="3eae47d0-0b34-11f1-866a-27e693633c42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0976311" name="48b67c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2773" name="48b67cc0-0b34-11f1-866a-27e693633c42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916955" name="4bff181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237094" name="4bff1810-0b34-11f1-866a-27e693633c42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7476394" name="56c4f7b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141434" name="56c4f7b0-0b34-11f1-866a-27e693633c42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2138542" name="5a0fdcf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866873" name="5a0fdcf0-0b34-11f1-866a-27e693633c42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5763718" name="9060bd6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55049" name="9060bd60-0b34-11f1-866a-27e693633c42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070673" name="94870e8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168253" name="94870e80-0b34-11f1-866a-27e693633c42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2380449" name="05c2c9e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765461" name="05c2c9e0-0b35-11f1-866a-27e693633c42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9467707" name="09d7dcf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692727" name="09d7dcf0-0b35-11f1-866a-27e693633c42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9528884" name="1830322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811470" name="18303220-0b35-11f1-866a-27e693633c42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836191" name="1d4e77d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918605" name="1d4e77d0-0b35-11f1-866a-27e693633c42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791450" name="2b7b77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152899" name="2b7b7740-0b35-11f1-866a-27e693633c42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2444162" name="2e498b6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361839" name="2e498b60-0b35-11f1-866a-27e693633c42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4704696" name="3a5f1c8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482302" name="3a5f1c80-0b35-11f1-866a-27e693633c42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136812" name="3dd5a5a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043873" name="3dd5a5a0-0b35-11f1-866a-27e693633c42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0922296" name="4a8ec9c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479104" name="4a8ec9c0-0b35-11f1-866a-27e693633c42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7119932" name="4d45ac6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313639" name="4d45ac60-0b35-11f1-866a-27e693633c42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1893485" name="5ad448f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517369" name="5ad448f0-0b35-11f1-866a-27e693633c42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4924182" name="5da2ab3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423628" name="5da2ab30-0b35-11f1-866a-27e693633c42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3093147" name="69ce0e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421540" name="69ce0e40-0b35-11f1-866a-27e693633c42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7678072" name="6cdf45e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927950" name="6cdf45e0-0b35-11f1-866a-27e693633c42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1382350" name="91c6727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456445" name="91c67270-0b35-11f1-866a-27e693633c42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5489131" name="959072c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012521" name="959072c0-0b35-11f1-866a-27e693633c42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8518184" name="d878376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368864" name="d8783760-0b37-11f1-866a-27e693633c42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02830933" name="e437441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248126" name="e4374410-0b37-11f1-866a-27e693633c42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0107193" name="fd6d6db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608063" name="fd6d6db0-0b37-11f1-866a-27e693633c42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1882539" name="ff4a922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727776" name="ff4a9220-0b37-11f1-866a-27e693633c42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647494" name="0b3087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878784" name="0b3087c0-0b38-11f1-866a-27e693633c42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923779" name="0dde69b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338236" name="0dde69b0-0b38-11f1-866a-27e693633c42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1308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751596" name="1d5a5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305649" name="1d5a5750-0b38-11f1-866a-27e693633c42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7803079" name="1f9a83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741346" name="1f9a8350-0b38-11f1-866a-27e693633c42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1310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6742046" name="299e4b7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693353" name="299e4b70-0b38-11f1-866a-27e693633c42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5013958" name="2caac82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990132" name="2caac820-0b38-11f1-866a-27e693633c42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2023947" name="3f4b4e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380412" name="3f4b4e50-0b38-11f1-866a-27e693633c42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4943588" name="43b4c2f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07017" name="43b4c2f0-0b38-11f1-866a-27e693633c42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474523" name="535ffdf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556314" name="535ffdf0-0b38-11f1-866a-27e693633c42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4405810" name="574882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341119" name="574882c0-0b38-11f1-866a-27e693633c42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7114583" name="614dd1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75684" name="614dd180-0b38-11f1-866a-27e693633c42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1992857" name="6585aed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404987" name="6585aed0-0b38-11f1-866a-27e693633c42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1318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145576" name="6fc98d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531564" name="6fc98d30-0b38-11f1-866a-27e693633c42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1767407" name="73e4e1d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568926" name="73e4e1d0-0b38-11f1-866a-27e693633c42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1320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9455351" name="7e1a1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433321" name="7e1a1a30-0b38-11f1-866a-27e693633c42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9225260" name="83fb3ab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489446" name="83fb3ab0-0b38-11f1-866a-27e693633c42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9721588" name="947c8a6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742612" name="947c8a60-0b38-11f1-866a-27e693633c4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7160886" name="9741019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401021" name="97410190-0b38-11f1-866a-27e693633c42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665267" name="ad195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696258" name="ad195a30-0b38-11f1-866a-27e693633c42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7150424" name="b1225f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214979" name="b1225f50-0b38-11f1-866a-27e693633c42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467056" name="bde01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192221" name="bde01750-0b38-11f1-866a-27e693633c42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4469201" name="c139f0b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233139" name="c139f0b0-0b38-11f1-866a-27e693633c42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0613427" name="d20e90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373473" name="d20e9080-0b38-11f1-866a-27e693633c42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9302537" name="d69fb16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210804" name="d69fb160-0b38-11f1-866a-27e693633c42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1317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4906318" name="e842c4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591281" name="e842c4c0-0b38-11f1-866a-27e693633c42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2125534" name="eb1f30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241982" name="eb1f30c0-0b38-11f1-866a-27e693633c42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1315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5858756" name="faf3779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560979" name="faf37790-0b38-11f1-866a-27e693633c42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163037" name="00ad12e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58023" name="00ad12e0-0b39-11f1-866a-27e693633c42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441348" name="08cba04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058895" name="08cba040-0b39-11f1-866a-27e693633c42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6165645" name="0be870a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249033" name="0be870a0-0b39-11f1-866a-27e693633c42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1740050" name="30e7b91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401375" name="30e7b910-0b39-11f1-866a-27e693633c42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6133668" name="342f6a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58162" name="342f6a00-0b39-11f1-866a-27e693633c42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742663" name="403f07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50675" name="403f07b0-0b39-11f1-866a-27e693633c42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3839453" name="48f6c7d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05384" name="48f6c7d0-0b39-11f1-866a-27e693633c42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1307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867119" name="546877d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411844" name="546877d0-0b39-11f1-866a-27e693633c42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288609" name="5c0bba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101047" name="5c0bbab0-0b39-11f1-866a-27e693633c42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1305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0425360" name="6698b0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035954" name="6698b000-0b39-11f1-866a-27e693633c42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1709666" name="6b585af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48568" name="6b585af0-0b39-11f1-866a-27e693633c42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9547914" name="7eef28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587389" name="7eef2800-0b39-11f1-866a-27e693633c42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768455" name="83b6c23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763999" name="83b6c230-0b39-11f1-866a-27e693633c42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7330650" name="94d6e9f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880444" name="94d6e9f0-0b39-11f1-866a-27e693633c42.jpg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246145" name="9792fc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47201" name="9792fcb0-0b39-11f1-866a-27e693633c42.jp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Grand Hotel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8632888" name="49b1a17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367998" name="49b1a170-0b3b-11f1-866a-27e693633c42.jp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8395069" name="55e84f2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153504" name="55e84f20-0b3b-11f1-866a-27e693633c42.jp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Grand Hotel </w:t>
            </w:r>
          </w:p>
          <w:p>
            <w:pPr>
              <w:spacing w:before="0" w:after="0"/>
            </w:pPr>
            <w:r>
              <w:t>UG Aufgang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7284001" name="62b6d00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219995" name="62b6d000-0b3b-11f1-866a-27e693633c42.jp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5532722" name="65d1567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299125" name="65d15670-0b3b-11f1-866a-27e693633c42.jp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5942959" name="a9cb4e6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674933" name="a9cb4e60-0b3d-11f1-866a-27e693633c42.jpg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398490" name="ac46fcc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653017" name="ac46fcc0-0b3d-11f1-866a-27e693633c42.jpg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6877731" name="cf3343b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50000" name="cf3343b0-0b3d-11f1-866a-27e693633c42.jpg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9015613" name="d2dd5ff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794992" name="d2dd5ff0-0b3d-11f1-866a-27e693633c42.jp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Geräte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65925" name="e91e8c8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944075" name="e91e8c80-0b3d-11f1-866a-27e693633c42.jp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8695528" name="eb4711d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619378" name="eb4711d0-0b3d-11f1-866a-27e693633c42.jp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6100322" name="82c73fd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252667" name="82c73fd0-0b3e-11f1-866a-27e693633c42.jp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5426941" name="13523ab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937687" name="13523ab0-0b3e-11f1-866a-27e693633c42.jpg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0002485" name="9d90176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04483" name="9d901760-0b3e-11f1-866a-27e693633c42.jp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8016612" name="a2bc18b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502367" name="a2bc18b0-0b3e-11f1-866a-27e693633c42.jp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1794272" name="ade17d7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81041" name="ade17d70-0b3e-11f1-866a-27e693633c42.jp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8128799" name="b1b0ade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115515" name="b1b0ade0-0b3e-11f1-866a-27e693633c42.jpg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2931033" name="bfef398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527128" name="bfef3980-0b3e-11f1-866a-27e693633c42.jpg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8518460" name="c227c46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0219" name="c227c460-0b3e-11f1-866a-27e693633c42.jpg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8609250" name="cea36a5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525157" name="cea36a50-0b3e-11f1-866a-27e693633c42.jpg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9708899" name="d62df51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588821" name="d62df510-0b3e-11f1-866a-27e693633c42.jp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0100592" name="e18dcac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062528" name="e18dcac0-0b3e-11f1-866a-27e693633c42.jp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1241999" name="e4833d0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088367" name="e4833d00-0b3e-11f1-866a-27e693633c42.jp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4072877" name="22d3ff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345185" name="22d3ff40-0b3f-11f1-866a-27e693633c42.jp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1824986" name="271ccc8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387721" name="271ccc80-0b3f-11f1-866a-27e693633c42.jp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3132057" name="34e082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768428" name="34e082d0-0b3f-11f1-866a-27e693633c42.jp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6013552" name="38326cf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563498" name="38326cf0-0b3f-11f1-866a-27e693633c42.jp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58540" name="417f41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210059" name="417f4120-0b3f-11f1-866a-27e693633c42.jp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1876518" name="446cc4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892581" name="446cc420-0b3f-11f1-866a-27e693633c42.jp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0060502" name="501b7d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474599" name="501b7d20-0b3f-11f1-866a-27e693633c42.jp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4032547" name="54dde73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889511" name="54dde730-0b3f-11f1-866a-27e693633c42.jp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5666759" name="650a60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508099" name="650a6020-0b3f-11f1-866a-27e693633c42.jp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6975420" name="6946aa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720992" name="6946aa40-0b3f-11f1-866a-27e693633c42.jp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067210" name="72204a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007925" name="72204a40-0b3f-11f1-866a-27e693633c42.jp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7074270" name="777c5c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679436" name="777c5c40-0b3f-11f1-866a-27e693633c42.jp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3109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3743852" name="8f96196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352833" name="8f961960-0b3f-11f1-866a-27e693633c42.jpg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395556" name="92217f3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376477" name="92217f30-0b3f-11f1-866a-27e693633c42.jpg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40672891" name="a20619b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263187" name="a20619b0-0b3f-11f1-866a-27e693633c42.jp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033737" name="a50242b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246215" name="a50242b0-0b3f-11f1-866a-27e693633c42.jp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6453257" name="b192821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211353" name="b1928210-0b3f-11f1-866a-27e693633c42.jp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3758903" name="b45153f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844520" name="b45153f0-0b3f-11f1-866a-27e693633c42.jpg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2764816" name="c3cbe2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320635" name="c3cbe200-0b3f-11f1-866a-27e693633c42.jpg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0341630" name="c872d4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226065" name="c872d4d0-0b3f-11f1-866a-27e693633c42.jpg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539503" name="d63d90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740408" name="d63d9000-0b3f-11f1-866a-27e693633c42.jpg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6625632" name="d9d02ca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702965" name="d9d02ca0-0b3f-11f1-866a-27e693633c42.jpg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9430546" name="e4c83f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003806" name="e4c83fd0-0b3f-11f1-866a-27e693633c42.jpg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3962057" name="e81d5e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901485" name="e81d5e40-0b3f-11f1-866a-27e693633c42.jpg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0657777" name="164243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164837" name="164243d0-0b40-11f1-866a-27e693633c42.jpg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477147" name="192c928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260197" name="192c9280-0b40-11f1-866a-27e693633c42.jpg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019823" name="2b6ef32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011881" name="2b6ef320-0b40-11f1-866a-27e693633c42.jp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4639080" name="2e2b05e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343847" name="2e2b05e0-0b40-11f1-866a-27e693633c42.jp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0653858" name="370cbc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717187" name="370cbc30-0b40-11f1-866a-27e693633c42.jp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0009337" name="3e5709a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217474" name="3e5709a0-0b40-11f1-866a-27e693633c42.jp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494898" name="4ab00c6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631171" name="4ab00c60-0b40-11f1-866a-27e693633c42.jp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01775627" name="54008a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417622" name="54008a10-0b40-11f1-866a-27e693633c42.jpg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4844058" name="5af9d1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273995" name="5af9d150-0b40-11f1-866a-27e693633c42.jpg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1865817" name="5d40b4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710399" name="5d40b410-0b40-11f1-866a-27e693633c42.jpg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1982092" name="65aa06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833995" name="65aa0610-0b40-11f1-866a-27e693633c42.jpg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3895764" name="683b5f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550492" name="683b5f50-0b40-11f1-866a-27e693633c42.jp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1683441" name="7c2fb5b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244308" name="7c2fb5b0-0b40-11f1-866a-27e693633c42.jp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112688" name="7f84fb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175931" name="7f84fb30-0b40-11f1-866a-27e693633c42.jp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519246" name="9bde5d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754203" name="9bde5dd0-0b40-11f1-866a-27e693633c42.jp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6346776" name="9f16a57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933090" name="9f16a570-0b40-11f1-866a-27e693633c42.jpg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6858946" name="aebc62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347341" name="aebc6230-0b40-11f1-866a-27e693633c42.jpg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0422402" name="b31f20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418748" name="b31f2010-0b40-11f1-866a-27e693633c42.jp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9002028" name="c64725c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518985" name="c64725c0-0b40-11f1-866a-27e693633c42.jpg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904604" name="ca3ec5c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250079" name="ca3ec5c0-0b40-11f1-866a-27e693633c42.jpg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4587497" name="d3d3c68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532479" name="d3d3c680-0b40-11f1-866a-27e693633c42.jpg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415014" name="d6ca98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4582" name="d6ca9850-0b40-11f1-866a-27e693633c42.jp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2504315" name="36c8df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686243" name="36c8dff0-0b41-11f1-866a-27e693633c42.jpg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6974425" name="6127bc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365648" name="6127bcd0-0b41-11f1-866a-27e693633c42.jpg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448581" name="70f3511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997517" name="70f35110-0b41-11f1-866a-27e693633c42.jpg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2554309" name="74a5358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367492" name="74a53580-0b41-11f1-866a-27e693633c42.jpg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4854066" name="7d2a25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85040" name="7d2a25d0-0b41-11f1-866a-27e693633c42.jpg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2459576" name="81fa99a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054334" name="81fa99a0-0b41-11f1-866a-27e693633c42.jp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2220918" name="8aa428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162165" name="8aa428f0-0b41-11f1-866a-27e693633c42.jp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341850" name="8d9b970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565163" name="8d9b9700-0b41-11f1-866a-27e693633c42.jp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1249004" name="94832b0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160179" name="94832b00-0b41-11f1-866a-27e693633c42.jp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807318" name="9ae402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914877" name="9ae402d0-0b41-11f1-866a-27e693633c42.jp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264671" name="b653057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245197" name="b6530570-0b41-11f1-866a-27e693633c42.jp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6293811" name="bbddc89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190043" name="bbddc890-0b41-11f1-866a-27e693633c42.jp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0343268" name="d8bfe3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791529" name="d8bfe330-0b41-11f1-866a-27e693633c42.jp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6123969" name="dc77e22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332008" name="dc77e220-0b41-11f1-866a-27e693633c42.jp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2697892" name="f403de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370824" name="f403de30-0b41-11f1-866a-27e693633c42.jp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951854" name="f71e168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225071" name="f71e1680-0b41-11f1-866a-27e693633c42.jp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7535800" name="05e2e92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144007" name="05e2e920-0b42-11f1-866a-27e693633c42.jpg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5767224" name="10cb930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326504" name="10cb9300-0b42-11f1-866a-27e693633c42.jpg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3549165" name="253148d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107953" name="253148d0-0b42-11f1-866a-27e693633c42.jp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4903037" name="27a296f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494825" name="27a296f0-0b42-11f1-866a-27e693633c42.jpg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190055" name="35dc409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269246" name="35dc4090-0b42-11f1-866a-27e693633c42.jpg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0974318" name="39df795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044268" name="39df7950-0b42-11f1-866a-27e693633c42.jpg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5218849" name="538a8f6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875373" name="538a8f60-0b43-11f1-866a-27e693633c42.jp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4291106" name="5718bf3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982265" name="5718bf30-0b43-11f1-866a-27e693633c42.jp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6166226" name="922a0de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050105" name="922a0de0-0b43-11f1-866a-27e693633c42.jp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42822" name="9d1af52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637360" name="9d1af520-0b43-11f1-866a-27e693633c42.jp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3350251" name="a64dffc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163579" name="a64dffc0-0b43-11f1-866a-27e693633c42.jp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2079475" name="a918df9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620661" name="a918df90-0b43-11f1-866a-27e693633c42.jp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4482301" name="b28a79d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348060" name="b28a79d0-0b43-11f1-866a-27e693633c42.jp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2058904" name="b6b7f6e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638328" name="b6b7f6e0-0b43-11f1-866a-27e693633c42.jp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027704" name="c42bb87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716788" name="c42bb870-0b43-11f1-866a-27e693633c42.jp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2789654" name="c7212ab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369887" name="c7212ab0-0b43-11f1-866a-27e693633c42.jp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4662223" name="d5800f9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110020" name="d5800f90-0b43-11f1-866a-27e693633c42.jpg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6303467" name="d26980c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64947" name="d26980c0-0b43-11f1-866a-27e693633c42.jpg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4332535" name="faf4880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275340" name="faf48800-0b43-11f1-866a-27e693633c42.jpg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9539589" name="000d9d9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858404" name="000d9d90-0b44-11f1-866a-27e693633c42.jpg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3953037" name="0d4392d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32266" name="0d4392d0-0b44-11f1-866a-27e693633c42.jpg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435320" name="0f32919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250010" name="0f329190-0b44-11f1-866a-27e693633c42.jpg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86391" name="1b35ac2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975249" name="1b35ac20-0b44-11f1-866a-27e693633c42.jpg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8651723" name="1f1a124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315673" name="1f1a1240-0b44-11f1-866a-27e693633c42.jpg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w="http://schemas.openxmlformats.org/wordprocessingml/2006/main" xmlns:w14="http://schemas.microsoft.com/office/word/2010/wordml" xmlns:a14="http://schemas.microsoft.com/office/drawing/2010/main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w="http://schemas.openxmlformats.org/wordprocessingml/2006/main" xmlns:w14="http://schemas.microsoft.com/office/word/2010/wordml" xmlns:a14="http://schemas.microsoft.com/office/drawing/2010/main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Nachbeprobung Hotel Flims Waldhaus</w:t>
          </w:r>
        </w:p>
        <w:p>
          <w:pPr>
            <w:spacing w:before="0" w:after="0"/>
          </w:pPr>
          <w:r>
            <w:t>735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w="http://schemas.openxmlformats.org/wordprocessingml/2006/main" xmlns:w14="http://schemas.microsoft.com/office/word/2010/wordml" xmlns:a14="http://schemas.microsoft.com/office/drawing/2010/main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w="http://schemas.openxmlformats.org/wordprocessingml/2006/main" xmlns:w14="http://schemas.microsoft.com/office/word/2010/wordml" xmlns:a14="http://schemas.microsoft.com/office/drawing/2010/main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media/document_image_rId302.jpeg" Type="http://schemas.openxmlformats.org/officeDocument/2006/relationships/image" Id="rId302"/>
    <Relationship Target="media/document_image_rId303.jpeg" Type="http://schemas.openxmlformats.org/officeDocument/2006/relationships/image" Id="rId303"/>
    <Relationship Target="media/document_image_rId304.jpeg" Type="http://schemas.openxmlformats.org/officeDocument/2006/relationships/image" Id="rId304"/>
    <Relationship Target="media/document_image_rId305.jpeg" Type="http://schemas.openxmlformats.org/officeDocument/2006/relationships/image" Id="rId305"/>
    <Relationship Target="media/document_image_rId306.jpeg" Type="http://schemas.openxmlformats.org/officeDocument/2006/relationships/image" Id="rId306"/>
    <Relationship Target="media/document_image_rId307.jpeg" Type="http://schemas.openxmlformats.org/officeDocument/2006/relationships/image" Id="rId307"/>
    <Relationship Target="media/document_image_rId308.jpeg" Type="http://schemas.openxmlformats.org/officeDocument/2006/relationships/image" Id="rId308"/>
    <Relationship Target="media/document_image_rId309.jpeg" Type="http://schemas.openxmlformats.org/officeDocument/2006/relationships/image" Id="rId309"/>
    <Relationship Target="footer.xml" Type="http://schemas.openxmlformats.org/officeDocument/2006/relationships/footer" Id="rId31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