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Bedastrasse 60, 8041 Zürich </w:t>
          </w:r>
        </w:p>
        <w:p>
          <w:pPr>
            <w:spacing w:before="0" w:after="0"/>
          </w:pPr>
          <w:r>
            <w:t>633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