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Bedastrasse 60, 8041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274233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49971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