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7316727" name="9484dcb0-0b15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73247" name="9484dcb0-0b15-11f1-8262-7d218549863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1438935" name="9b93a7c0-0b15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330107" name="9b93a7c0-0b15-11f1-8262-7d218549863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0462316" name="b5e74f50-0b15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322873" name="b5e74f50-0b15-11f1-8262-7d218549863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5822428" name="c3918a30-0b15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632740" name="c3918a30-0b15-11f1-8262-7d218549863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8473277" name="cbb2d6b0-0b15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507272" name="cbb2d6b0-0b15-11f1-8262-7d218549863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089871" name="d00abf20-0b15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275075" name="d00abf20-0b15-11f1-8262-7d218549863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5033477" name="da618940-0b15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953472" name="da618940-0b15-11f1-8262-7d218549863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6856474" name="de719340-0b15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570656" name="de719340-0b15-11f1-8262-7d218549863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8966639" name="e700e3d0-0b15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230793" name="e700e3d0-0b15-11f1-8262-7d218549863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3491658" name="ece93040-0b15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7225742" name="ece93040-0b15-11f1-8262-7d218549863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9127650" name="6fd126c0-0b16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134827" name="6fd126c0-0b16-11f1-8262-7d218549863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9146127" name="7566e660-0b16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756799" name="7566e660-0b16-11f1-8262-7d218549863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4378968" name="8aab8a80-0b16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118076" name="8aab8a80-0b16-11f1-8262-7d218549863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465569" name="90ca0220-0b16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747715" name="90ca0220-0b16-11f1-8262-7d218549863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4408653" name="517f8120-0b17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526435" name="517f8120-0b17-11f1-8262-7d218549863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5774013" name="5577bd60-0b17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080351" name="5577bd60-0b17-11f1-8262-7d218549863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9503826" name="54edbaf0-0b19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673928" name="54edbaf0-0b19-11f1-8262-7d218549863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7304077" name="590e3fb0-0b19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172870" name="590e3fb0-0b19-11f1-8262-7d218549863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3626304" name="63e92df0-0b19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617370" name="63e92df0-0b19-11f1-8262-7d218549863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8084390" name="6ad3cf30-0b19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49943" name="6ad3cf30-0b19-11f1-8262-7d218549863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7713930" name="760df470-0b19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219132" name="760df470-0b19-11f1-8262-7d218549863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6717547" name="7a5c18e0-0b19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479730" name="7a5c18e0-0b19-11f1-8262-7d218549863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8273964" name="84b55400-0b19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510989" name="84b55400-0b19-11f1-8262-7d218549863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3057422" name="9de40390-0b19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719064" name="9de40390-0b19-11f1-8262-7d218549863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6746560" name="2d239d40-0b1a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232018" name="2d239d40-0b1a-11f1-8262-7d218549863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850295" name="33a45920-0b1a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164062" name="33a45920-0b1a-11f1-8262-7d2185498632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6823215" name="4905ad00-0b1a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830403" name="4905ad00-0b1a-11f1-8262-7d2185498632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5502653" name="4ebeac10-0b1a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009837" name="4ebeac10-0b1a-11f1-8262-7d2185498632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2+3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8162820" name="dd6205c0-0b1a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384431" name="dd6205c0-0b1a-11f1-8262-7d218549863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1196113" name="e224e500-0b1a-11f1-8262-7d21854986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135450" name="e224e500-0b1a-11f1-8262-7d218549863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Bedastrasse 60, 8041 Zürich </w:t>
          </w:r>
        </w:p>
        <w:p>
          <w:pPr>
            <w:spacing w:before="0" w:after="0"/>
          </w:pPr>
          <w:r>
            <w:t>633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