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884816" name="9484dcb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99431" name="9484dcb0-0b15-11f1-8262-7d218549863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559705" name="9b93a7c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993466" name="9b93a7c0-0b15-11f1-8262-7d218549863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404988" name="b5e74f5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718609" name="b5e74f50-0b15-11f1-8262-7d218549863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366847" name="c3918a3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27237" name="c3918a30-0b15-11f1-8262-7d21854986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627614" name="cbb2d6b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080225" name="cbb2d6b0-0b15-11f1-8262-7d218549863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461704" name="d00abf2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6558" name="d00abf20-0b15-11f1-8262-7d218549863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54660" name="da61894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284358" name="da618940-0b15-11f1-8262-7d218549863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006157" name="de71934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742193" name="de719340-0b15-11f1-8262-7d218549863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842534" name="e700e3d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497845" name="e700e3d0-0b15-11f1-8262-7d218549863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163438" name="ece9304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91217" name="ece93040-0b15-11f1-8262-7d218549863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617202" name="6fd126c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666934" name="6fd126c0-0b16-11f1-8262-7d218549863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120639" name="7566e66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215093" name="7566e660-0b16-11f1-8262-7d218549863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985605" name="8aab8a8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407662" name="8aab8a80-0b16-11f1-8262-7d218549863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740160" name="90ca022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376498" name="90ca0220-0b16-11f1-8262-7d218549863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039733" name="517f8120-0b17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986889" name="517f8120-0b17-11f1-8262-7d218549863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844867" name="5577bd60-0b17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253845" name="5577bd60-0b17-11f1-8262-7d218549863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875723" name="54edbaf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323779" name="54edbaf0-0b19-11f1-8262-7d218549863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466290" name="590e3fb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93981" name="590e3fb0-0b19-11f1-8262-7d218549863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34606" name="63e92df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933908" name="63e92df0-0b19-11f1-8262-7d218549863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997289" name="6ad3cf3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482195" name="6ad3cf30-0b19-11f1-8262-7d218549863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429690" name="760df47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4694" name="760df470-0b19-11f1-8262-7d218549863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24287" name="7a5c18e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319464" name="7a5c18e0-0b19-11f1-8262-7d218549863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109264" name="84b5540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92660" name="84b55400-0b19-11f1-8262-7d218549863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67458" name="9de4039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344361" name="9de40390-0b19-11f1-8262-7d218549863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676935" name="2d239d4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40049" name="2d239d40-0b1a-11f1-8262-7d218549863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317472" name="33a4592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18273" name="33a45920-0b1a-11f1-8262-7d218549863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852128" name="4905ad0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511473" name="4905ad00-0b1a-11f1-8262-7d218549863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46914" name="4ebeac1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215243" name="4ebeac10-0b1a-11f1-8262-7d218549863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688855" name="dd6205c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141672" name="dd6205c0-0b1a-11f1-8262-7d218549863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90291" name="e224e50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992242" name="e224e500-0b1a-11f1-8262-7d218549863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Bedastrasse 60, 8041 Zürich </w:t>
          </w:r>
        </w:p>
        <w:p>
          <w:pPr>
            <w:spacing w:before="0" w:after="0"/>
          </w:pPr>
          <w:r>
            <w:t>633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