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Härtistrasse 66, 7324 Vilters-Wangs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325732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804057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