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Blech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7060562" name="384065c0-08c5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512151" name="384065c0-08c5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8812231" name="e570c060-08c4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8426303" name="e570c060-08c4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