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sämtliche Fenster</w:t>
            </w:r>
          </w:p>
          <w:p>
            <w:pPr>
              <w:spacing w:before="0" w:after="0"/>
            </w:pPr>
            <w:r>
              <w:t>DG-EG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1077814" name="ac3808a0-065b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407620" name="ac3808a0-065b-11f1-a625-b9511d2dd99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9648867" name="afcaa540-065b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531835" name="afcaa540-065b-11f1-a625-b9511d2dd99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Verputzt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0385900" name="32ae75b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328985" name="32ae75b0-065f-11f1-a625-b9511d2dd99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0078222" name="36de3cb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867777" name="36de3cb0-065f-11f1-a625-b9511d2dd99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5737301" name="4226e0e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277923" name="4226e0e0-065f-11f1-a625-b9511d2dd99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6955542" name="4554531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224626" name="45545310-065f-11f1-a625-b9511d2dd99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Treppenhaus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Verputzt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712023" name="8093ddb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037482" name="8093ddb0-065f-11f1-a625-b9511d2dd99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7070122" name="84cccc7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100943" name="84cccc70-065f-11f1-a625-b9511d2dd99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Treppenhaus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8115971" name="8eabf59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12857" name="8eabf590-065f-11f1-a625-b9511d2dd99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8011462" name="964f116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270980" name="964f1160-065f-11f1-a625-b9511d2dd99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4331359" name="43312f8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918899" name="43312f80-0660-11f1-a625-b9511d2dd99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6192977" name="7e3278a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991585" name="7e3278a0-0660-11f1-a625-b9511d2dd99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8950750" name="8fe9d75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234963" name="8fe9d750-0660-11f1-a625-b9511d2dd99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3206886" name="944430c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964851" name="944430c0-0660-11f1-a625-b9511d2dd99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4226417" name="a4939b0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025054" name="a4939b00-0660-11f1-a625-b9511d2dd99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3885232" name="aa46588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919359" name="aa465880-0660-11f1-a625-b9511d2dd99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Verputzt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5941558" name="b26c38e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913095" name="b26c38e0-0660-11f1-a625-b9511d2dd99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9934959" name="b6fda7e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381146" name="b6fda7e0-0660-11f1-a625-b9511d2dd99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3361359" name="ca010e9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6062" name="ca010e90-0660-11f1-a625-b9511d2dd99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0940951" name="ce9f75e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522984" name="ce9f75e0-0660-11f1-a625-b9511d2dd99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9446734" name="23150310-0661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924726" name="23150310-0661-11f1-a625-b9511d2dd99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5360663" name="29ecdfa0-0661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391791" name="29ecdfa0-0661-11f1-a625-b9511d2dd99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Verputzt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4848844" name="444e1bc0-0661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64177" name="444e1bc0-0661-11f1-a625-b9511d2dd99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8224567" name="47a44ba0-0661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259095" name="47a44ba0-0661-11f1-a625-b9511d2dd99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ehemaliger Belagskleber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786713" name="9e4ffd40-0662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747947" name="9e4ffd40-0662-11f1-a625-b9511d2dd99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2638746" name="a575d2c0-0662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046016" name="a575d2c0-0662-11f1-a625-b9511d2dd99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Verputzt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7640333" name="ebd93b80-0662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449344" name="ebd93b80-0662-11f1-a625-b9511d2dd99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4208483" name="f2f09210-0662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106240" name="f2f09210-0662-11f1-a625-b9511d2dd99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Klinkerplatten, 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4310269" name="46347d10-0663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254267" name="46347d10-0663-11f1-a625-b9511d2dd99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7472756" name="4a8d4fe0-0663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020087" name="4a8d4fe0-0663-11f1-a625-b9511d2dd99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Bärholzstrasse 55, 5610 Wohlen, AG, Switzerland</w:t>
          </w:r>
        </w:p>
        <w:p>
          <w:pPr>
            <w:spacing w:before="0" w:after="0"/>
          </w:pPr>
          <w:r>
            <w:t>709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