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130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Kellerboden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45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Flanschdichtung 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Friedenstrasse 16, 6340 Baar</w:t>
          </w:r>
        </w:p>
        <w:p>
          <w:pPr>
            <w:spacing w:before="0" w:after="0"/>
          </w:pPr>
          <w:r>
            <w:t>704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