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Friedenstrasse 16, 6340 Baar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5425278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8959343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