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Friedenstrasse 16, 6340 Baar</w:t>
          </w:r>
        </w:p>
        <w:p>
          <w:pPr>
            <w:spacing w:before="0" w:after="0"/>
          </w:pPr>
          <w:r>
            <w:t>704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