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7155288" name="3cf4ba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110214" name="3cf4bab0-0683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26898" name="42ae2ef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26894" name="42ae2ef0-0683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1023159" name="53cbe5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92806" name="53cbe5b0-0683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806434" name="56984c2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912542" name="56984c20-0683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930127" name="602d4ce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407587" name="602d4ce0-0683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8991598" name="64bb608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814829" name="64bb6080-0683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1419081" name="8e1f148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559872" name="8e1f1480-0683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240317" name="903cc46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39034" name="903cc460-0683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791825" name="f271b030-068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169752" name="f271b030-0685-11f1-abe9-233c1fc758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848253" name="f547daa0-068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31386" name="f547daa0-0685-11f1-abe9-233c1fc758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15784" name="0a49d07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098047" name="0a49d070-0686-11f1-abe9-233c1fc7588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4236489" name="0cd4e82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518415" name="0cd4e820-0686-11f1-abe9-233c1fc758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681495" name="8a1544b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27256" name="8a1544b0-0686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771236" name="8edd7b2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709930" name="8edd7b20-0686-11f1-abe9-233c1fc758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852673" name="cadad78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962163" name="cadad780-0686-11f1-abe9-233c1fc7588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806178" name="ceb85fd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528634" name="ceb85fd0-0686-11f1-abe9-233c1fc7588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9265874" name="5fd4a8c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483744" name="5fd4a8c0-0687-11f1-abe9-233c1fc758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4337190" name="636438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505999" name="63643820-0687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4098580" name="71b1def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564501" name="71b1def0-0687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0194886" name="7506d6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172816" name="7506d650-0687-11f1-abe9-233c1fc758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0917152" name="7b2b1a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247223" name="7b2b1a50-0687-11f1-abe9-233c1fc7588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504459" name="7e8764b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424341" name="7e8764b0-0687-11f1-abe9-233c1fc7588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7388913" name="83c7b1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27208" name="83c7b150-0687-11f1-abe9-233c1fc7588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652372" name="8598eee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607010" name="8598eee0-0687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4536852" name="892a53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279342" name="892a5300-0687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9283481" name="8c0a688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562305" name="8c0a6880-0687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9691195" name="934dd8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222236" name="934dd820-0687-11f1-abe9-233c1fc758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9890509" name="959d1f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700091" name="959d1f50-0687-11f1-abe9-233c1fc7588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707953" name="9a6381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37055" name="9a638100-0687-11f1-abe9-233c1fc7588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577053" name="9c5cb8f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333362" name="9c5cb8f0-0687-11f1-abe9-233c1fc7588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0084713" name="a19712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485191" name="a1971220-0687-11f1-abe9-233c1fc7588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575254" name="a4bb5c9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562590" name="a4bb5c90-0687-11f1-abe9-233c1fc7588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344751" name="2147f22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751216" name="2147f220-068b-11f1-abe9-233c1fc7588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799139" name="2633dd3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780514" name="2633dd30-068b-11f1-abe9-233c1fc7588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332736" name="396f91f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565036" name="396f91f0-068b-11f1-abe9-233c1fc758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4355699" name="3f540dd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898186" name="3f540dd0-068b-11f1-abe9-233c1fc7588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0454645" name="57e3220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888078" name="57e32200-068b-11f1-abe9-233c1fc7588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664441" name="5ed404d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500388" name="5ed404d0-068b-11f1-abe9-233c1fc758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7484633" name="68cd6cb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115734" name="68cd6cb0-068b-11f1-abe9-233c1fc7588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298637" name="6b4b8c1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68632" name="6b4b8c10-068b-11f1-abe9-233c1fc7588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463644" name="6ba1a5e0-068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84372" name="6ba1a5e0-068c-11f1-abe9-233c1fc7588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490032" name="6f28f7e0-068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62373" name="6f28f7e0-068c-11f1-abe9-233c1fc7588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7997793" name="899ba3b0-068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50747" name="899ba3b0-068d-11f1-abe9-233c1fc7588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3105773" name="8dbe2440-068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123225" name="8dbe2440-068d-11f1-abe9-233c1fc7588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827378" name="e06d05c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499875" name="e06d05c0-068e-11f1-abe9-233c1fc7588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80826" name="e4c9f74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905580" name="e4c9f740-068e-11f1-abe9-233c1fc7588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067219" name="f2a4b80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903739" name="f2a4b800-068e-11f1-abe9-233c1fc7588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3423294" name="f4724c1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435034" name="f4724c10-068e-11f1-abe9-233c1fc7588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195252" name="08c5d97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839273" name="08c5d970-068f-11f1-abe9-233c1fc7588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2161101" name="0be1233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7019" name="0be12330-068f-11f1-abe9-233c1fc7588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8895871" name="1899f93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125599" name="1899f930-068f-11f1-abe9-233c1fc7588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5061390" name="1c90fcf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398561" name="1c90fcf0-068f-11f1-abe9-233c1fc7588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686930" name="3492a8c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726620" name="3492a8c0-0690-11f1-abe9-233c1fc75887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165917" name="36f9e4c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434669" name="36f9e4c0-0690-11f1-abe9-233c1fc7588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85287" name="42f9a3f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580700" name="42f9a3f0-0690-11f1-abe9-233c1fc7588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244749" name="45244c2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996239" name="45244c20-0690-11f1-abe9-233c1fc7588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69294" name="49bd5c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820702" name="49bd5c40-0690-11f1-abe9-233c1fc75887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704101" name="4ba7ee3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197304" name="4ba7ee30-0690-11f1-abe9-233c1fc7588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Gang und Treppe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1709084" name="ccc166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28176" name="ccc16640-0690-11f1-abe9-233c1fc75887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7456715" name="d26b231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16477" name="d26b2310-0690-11f1-abe9-233c1fc75887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1153308" name="0abd03a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25368" name="0abd03a0-0691-11f1-abe9-233c1fc75887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9647679" name="0efb228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428074" name="0efb2280-0691-11f1-abe9-233c1fc7588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119428" name="21fb5f7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071873" name="21fb5f70-0692-11f1-abe9-233c1fc7588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1441150" name="2b677b7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525953" name="2b677b70-0692-11f1-abe9-233c1fc7588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918435" name="dae49a5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277440" name="dae49a50-0693-11f1-abe9-233c1fc75887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932998" name="df1c9eb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404174" name="df1c9eb0-0693-11f1-abe9-233c1fc7588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799575" name="f4669a0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90179" name="f4669a00-0693-11f1-abe9-233c1fc75887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58041" name="f752966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998632" name="f7529660-0693-11f1-abe9-233c1fc75887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Einfahrt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2610555" name="dcead520-0694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326869" name="dcead520-0694-11f1-abe9-233c1fc75887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191131" name="19f9efa0-069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938182" name="19f9efa0-0695-11f1-abe9-233c1fc75887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7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Friedenstrasse 16, 6340 Baar</w:t>
          </w:r>
        </w:p>
        <w:p>
          <w:pPr>
            <w:spacing w:before="0" w:after="0"/>
          </w:pPr>
          <w:r>
            <w:t>704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footer.xml" Type="http://schemas.openxmlformats.org/officeDocument/2006/relationships/footer" Id="rId7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