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Vogelsangstrasse 14, 8618 Oetwil am See,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