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Fensternische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27526745" name="6808dd70-08aa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2429914" name="6808dd70-08aa-11f1-97ed-7bcdd336b6f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964675" name="6c19aac0-08aa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9036995" name="6c19aac0-08aa-11f1-97ed-7bcdd336b6f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Eingang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Vogelsangstrasse 14, 8618 Oetwil am See, Schweiz</w:t>
          </w:r>
        </w:p>
        <w:p>
          <w:pPr>
            <w:spacing w:before="0" w:after="0"/>
          </w:pPr>
          <w:r>
            <w:t>725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