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4530642" name="ec54b480-080c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7911484" name="ec54b480-080c-11f1-84ce-d9834e3db74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98813033" name="f0d310b0-080c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3557264" name="f0d310b0-080c-11f1-84ce-d9834e3db7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0096369" name="1384e6b0-080d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3630188" name="1384e6b0-080d-11f1-84ce-d9834e3db74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07772380" name="16e6fd70-080d-11f1-84ce-d9834e3db7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3951133" name="16e6fd70-080d-11f1-84ce-d9834e3db74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</w:t>
          </w:r>
        </w:p>
        <w:p>
          <w:pPr>
            <w:spacing w:before="0" w:after="0"/>
          </w:pPr>
          <w:r>
            <w:t>726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