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7546663" name="271829c0-07eb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552469" name="271829c0-07eb-11f1-84ce-d9834e3db74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1757584" name="29997d70-07eb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167961" name="29997d70-07eb-11f1-84ce-d9834e3db74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5448563" name="3ce7a8c0-07eb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803048" name="3ce7a8c0-07eb-11f1-84ce-d9834e3db74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359800" name="405b24a0-07eb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386762" name="405b24a0-07eb-11f1-84ce-d9834e3db74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ehemaliger Belagskleber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3407403" name="57c31df0-07eb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760976" name="57c31df0-07eb-11f1-84ce-d9834e3db74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6988012" name="616760f0-07eb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690854" name="616760f0-07eb-11f1-84ce-d9834e3db74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5498273" name="3b45c320-07ec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853053" name="3b45c320-07ec-11f1-84ce-d9834e3db74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758440" name="47032220-07ec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366163" name="47032220-07ec-11f1-84ce-d9834e3db74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0957263" name="5b4c0120-07ec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744449" name="5b4c0120-07ec-11f1-84ce-d9834e3db74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4811539" name="5f267c30-07ec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453392" name="5f267c30-07ec-11f1-84ce-d9834e3db74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4125861" name="e46d8670-07ee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023" name="e46d8670-07ee-11f1-84ce-d9834e3db74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0610512" name="e60a1f70-07ee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142118" name="e60a1f70-07ee-11f1-84ce-d9834e3db74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940384" name="0440315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523727" name="04403150-07ef-11f1-84ce-d9834e3db74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91251" name="0923b7f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467821" name="0923b7f0-07ef-11f1-84ce-d9834e3db74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1856150" name="165da4d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368058" name="165da4d0-07ef-11f1-84ce-d9834e3db74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1842961" name="1aa27a7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336184" name="1aa27a70-07ef-11f1-84ce-d9834e3db74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533134" name="3c1c1e9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497624" name="3c1c1e90-07ef-11f1-84ce-d9834e3db74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3230960" name="3f7ef8a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335454" name="3f7ef8a0-07ef-11f1-84ce-d9834e3db74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8295371" name="f613ffc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08820" name="f613ffc0-07ef-11f1-84ce-d9834e3db74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6447645" name="01ab3920-07f0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154278" name="01ab3920-07f0-11f1-84ce-d9834e3db74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Welleternit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4920426" name="5338c190-07f0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612729" name="5338c190-07f0-11f1-84ce-d9834e3db74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2710045" name="5b649560-07f0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234894" name="5b649560-07f0-11f1-84ce-d9834e3db74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2016929" name="f7c23d40-07f5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988556" name="f7c23d40-07f5-11f1-84ce-d9834e3db74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2707387" name="fd523080-07f5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158584" name="fd523080-07f5-11f1-84ce-d9834e3db74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3077927" name="0d02749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224005" name="0d027490-07f6-11f1-84ce-d9834e3db74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1416704" name="111bf47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926194" name="111bf470-07f6-11f1-84ce-d9834e3db74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1640883" name="221a3c5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271307" name="221a3c50-07f6-11f1-84ce-d9834e3db749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3445825" name="294e90c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253856" name="294e90c0-07f6-11f1-84ce-d9834e3db74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7773148" name="3d60cf6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437258" name="3d60cf60-07f6-11f1-84ce-d9834e3db74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5026898" name="43c550b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374344" name="43c550b0-07f6-11f1-84ce-d9834e3db74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0055839" name="62283ef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300244" name="62283ef0-07f6-11f1-84ce-d9834e3db749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2799704" name="6a8e83b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690874" name="6a8e83b0-07f6-11f1-84ce-d9834e3db74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7740415" name="7632674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887825" name="76326740-07f6-11f1-84ce-d9834e3db74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1930685" name="82e7e1e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328666" name="82e7e1e0-07f6-11f1-84ce-d9834e3db749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6388423" name="a21c29e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179108" name="a21c29e0-07f6-11f1-84ce-d9834e3db749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5357756" name="d2e3a6c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880523" name="d2e3a6c0-07f6-11f1-84ce-d9834e3db749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2946155" name="25d8fc90-07f7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347357" name="25d8fc90-07f7-11f1-84ce-d9834e3db749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3788188" name="2ab83d70-07f7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823290" name="2ab83d70-07f7-11f1-84ce-d9834e3db749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Flanschdichtungen, Anstrich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1292301" name="7b44f7b0-07f7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6489812" name="7b44f7b0-07f7-11f1-84ce-d9834e3db749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7801209" name="88ccb670-07f7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890884" name="88ccb670-07f7-11f1-84ce-d9834e3db749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Vordach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Dachschindel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8344219" name="12ae9070-07f8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24552" name="12ae9070-07f8-11f1-84ce-d9834e3db749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21757" name="16a71ad0-07f8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127557" name="16a71ad0-07f8-11f1-84ce-d9834e3db749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Juchweg 191 Juchweg 191, 4325 Schupfart, Schweiz</w:t>
          </w:r>
        </w:p>
        <w:p>
          <w:pPr>
            <w:spacing w:before="0" w:after="0"/>
          </w:pPr>
          <w:r>
            <w:t>724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