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MaP-49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MaP-53</w:t>
            </w:r>
          </w:p>
          <w:p>
            <w:pPr>
              <w:spacing w:before="0" w:after="0" w:line="240" w:lineRule="auto"/>
            </w:pPr>
            <w:r>
              <w:t>MaP-54</w:t>
            </w:r>
          </w:p>
          <w:p>
            <w:pPr>
              <w:spacing w:before="0" w:after="0" w:line="240" w:lineRule="auto"/>
            </w:pPr>
            <w:r>
              <w:t>MaP-56</w:t>
            </w:r>
          </w:p>
          <w:p>
            <w:pPr>
              <w:spacing w:before="0" w:after="0" w:line="240" w:lineRule="auto"/>
            </w:pPr>
            <w:r>
              <w:t>MaP-57</w:t>
            </w:r>
          </w:p>
          <w:p>
            <w:pPr>
              <w:spacing w:before="0" w:after="0" w:line="240" w:lineRule="auto"/>
            </w:pPr>
            <w:r>
              <w:t>MaP-59</w:t>
            </w:r>
          </w:p>
          <w:p>
            <w:pPr>
              <w:spacing w:before="0" w:after="0" w:line="240" w:lineRule="auto"/>
            </w:pPr>
            <w:r>
              <w:t>MaP-60</w:t>
            </w:r>
          </w:p>
          <w:p>
            <w:pPr>
              <w:spacing w:before="0" w:after="0" w:line="240" w:lineRule="auto"/>
            </w:pPr>
            <w:r>
              <w:t>MaP-62</w:t>
            </w:r>
          </w:p>
          <w:p>
            <w:pPr>
              <w:spacing w:before="0" w:after="0" w:line="240" w:lineRule="auto"/>
            </w:pPr>
            <w:r>
              <w:t>MaP-63</w:t>
            </w:r>
          </w:p>
          <w:p>
            <w:pPr>
              <w:spacing w:before="0" w:after="0" w:line="240" w:lineRule="auto"/>
            </w:pPr>
            <w:r>
              <w:t>MaP-64</w:t>
            </w:r>
          </w:p>
          <w:p>
            <w:pPr>
              <w:spacing w:before="0" w:after="0" w:line="240" w:lineRule="auto"/>
            </w:pPr>
            <w:r>
              <w:t>MaP-67</w:t>
            </w:r>
          </w:p>
          <w:p>
            <w:pPr>
              <w:spacing w:before="0" w:after="0" w:line="240" w:lineRule="auto"/>
            </w:pPr>
            <w:r>
              <w:t>MaP-68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Floorflex inkl. zementösem 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MaP-66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MaP-69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>Wasserleitungen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MaP-55</w:t>
            </w:r>
          </w:p>
          <w:p>
            <w:pPr>
              <w:spacing w:before="0" w:after="0" w:line="240" w:lineRule="auto"/>
            </w:pPr>
            <w:r>
              <w:t>MaP-61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2.Lage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Floorflex geleimt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MaP-45</w:t>
            </w:r>
          </w:p>
          <w:p>
            <w:pPr>
              <w:spacing w:before="0" w:after="0" w:line="240" w:lineRule="auto"/>
            </w:pPr>
            <w:r>
              <w:t>MaP-65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Schlacke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Schwermetall: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nachbeprobung</w:t>
          </w:r>
        </w:p>
        <w:p>
          <w:pPr>
            <w:spacing w:before="0" w:after="0"/>
          </w:pPr>
          <w:r>
            <w:t>679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