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10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5699340" name="12ba7100-072c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7226327" name="12ba7100-072c-11f1-965b-f33112f3acb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6582908" name="2ba11b10-072c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549633" name="2ba11b10-072c-11f1-965b-f33112f3acb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10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2700724" name="ddc9d1f0-072d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7084928" name="ddc9d1f0-072d-11f1-965b-f33112f3acb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2599894" name="e19afe30-072d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3307589" name="e19afe30-072d-11f1-965b-f33112f3acb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10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3304569" name="090ca630-072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2052812" name="090ca630-072e-11f1-965b-f33112f3acb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0982447" name="0f85c0f0-072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4637258" name="0f85c0f0-072e-11f1-965b-f33112f3acbe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 10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1003296" name="320da0c0-072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5916431" name="320da0c0-072e-11f1-965b-f33112f3acb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7540743" name="35bbb4a0-072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4807601" name="35bbb4a0-072e-11f1-965b-f33112f3acb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10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210518" name="abc8a720-072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5641108" name="abc8a720-072e-11f1-965b-f33112f3acb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1305153" name="ae467860-072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1351634" name="ae467860-072e-11f1-965b-f33112f3acb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10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Floorflex inkl. zementösem 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463537" name="d0db7790-072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8881086" name="d0db7790-072e-11f1-965b-f33112f3acb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8484531" name="d4a5ed10-072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8178850" name="d4a5ed10-072e-11f1-965b-f33112f3acb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10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7628687" name="e3d62bb0-072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1672255" name="e3d62bb0-072e-11f1-965b-f33112f3acb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2382046" name="e7fe78a0-072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8365566" name="e7fe78a0-072e-11f1-965b-f33112f3acb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10</w:t>
            </w:r>
          </w:p>
          <w:p>
            <w:pPr>
              <w:spacing w:before="0" w:after="0"/>
            </w:pPr>
            <w:r>
              <w:t>DG-EG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6538011" name="3645afb0-072f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5221748" name="3645afb0-072f-11f1-965b-f33112f3acb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1004727" name="3a6e98e0-072f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9022998" name="3a6e98e0-072f-11f1-965b-f33112f3acb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 10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6728366" name="96edcbe0-072f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2778844" name="96edcbe0-072f-11f1-965b-f33112f3acb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5928228" name="a2cdf520-072f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5673976" name="a2cdf520-072f-11f1-965b-f33112f3acb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10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2453201" name="d9b681b0-072f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2686772" name="d9b681b0-072f-11f1-965b-f33112f3acb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7547906" name="e022a420-072f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5658296" name="e022a420-072f-11f1-965b-f33112f3acb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10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629601" name="2a49cba0-0730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9800496" name="2a49cba0-0730-11f1-965b-f33112f3acbe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8587363" name="2e3313c0-0730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3968314" name="2e3313c0-0730-11f1-965b-f33112f3acb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10 oben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3390667" name="933e14e0-0730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0324183" name="933e14e0-0730-11f1-965b-f33112f3acb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9460693" name="96f77360-0730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8813084" name="96f77360-0730-11f1-965b-f33112f3acb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10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Rohrisolation </w:t>
            </w:r>
          </w:p>
          <w:p>
            <w:pPr>
              <w:spacing w:before="0" w:after="0"/>
            </w:pPr>
            <w:r>
              <w:t>Wasserleitungen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6780727" name="ef2833d0-0730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3293563" name="ef2833d0-0730-11f1-965b-f33112f3acbe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233437" name="f1434ba0-0730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169346" name="f1434ba0-0730-11f1-965b-f33112f3acb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12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1518018" name="9669ee80-0732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9668692" name="9669ee80-0732-11f1-965b-f33112f3acbe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581571" name="99340b00-0732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3631231" name="99340b00-0732-11f1-965b-f33112f3acbe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12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8865955" name="adf6fc00-0732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9103801" name="adf6fc00-0732-11f1-965b-f33112f3acbe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8073735" name="b33a7cf0-0732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1954396" name="b33a7cf0-0732-11f1-965b-f33112f3acbe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12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Floorflex inkl. zementösem 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4807023" name="c724c130-0732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5060218" name="c724c130-0732-11f1-965b-f33112f3acb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0822321" name="ca70b7e0-0732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1773193" name="ca70b7e0-0732-11f1-965b-f33112f3acbe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Treppenstufen 12</w:t>
            </w:r>
          </w:p>
          <w:p>
            <w:pPr>
              <w:spacing w:before="0" w:after="0"/>
            </w:pPr>
            <w:r>
              <w:t>DG - 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68727" name="360aa5b0-073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25404" name="360aa5b0-0733-11f1-965b-f33112f3acbe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8198726" name="391d63f0-073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0282846" name="391d63f0-0733-11f1-965b-f33112f3acbe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 12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4640335" name="6c4984c0-073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8674354" name="6c4984c0-0733-11f1-965b-f33112f3acbe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9759894" name="6ef67c50-073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4782092" name="6ef67c50-0733-11f1-965b-f33112f3acbe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12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2929450" name="968b15a0-073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926548" name="968b15a0-0733-11f1-965b-f33112f3acbe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4216627" name="996efbb0-073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8325988" name="996efbb0-0733-11f1-965b-f33112f3acbe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12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5564897" name="b4d94360-073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3714879" name="b4d94360-0733-11f1-965b-f33112f3acbe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8478908" name="b8211b60-073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8201540" name="b8211b60-0733-11f1-965b-f33112f3acbe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12 oben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0018130" name="c2f245a0-073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8851209" name="c2f245a0-0733-11f1-965b-f33112f3acbe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1707863" name="c5be0fd0-073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1885466" name="c5be0fd0-0733-11f1-965b-f33112f3acbe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Lager 12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8504421" name="ef8460c0-0734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4756351" name="ef8460c0-0734-11f1-965b-f33112f3acbe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0235069" name="f6586cc0-0734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8526742" name="f6586cc0-0734-11f1-965b-f33112f3acbe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Lager 12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6782186" name="0761ff40-0735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4187677" name="0761ff40-0735-11f1-965b-f33112f3acbe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4346350" name="0c01ed30-0735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8493296" name="0c01ed30-0735-11f1-965b-f33112f3acbe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 12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Floorflex inkl. zementösem 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75838" name="1cf9f380-0735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5634088" name="1cf9f380-0735-11f1-965b-f33112f3acbe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1019270" name="2e59e360-0735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3577939" name="2e59e360-0735-11f1-965b-f33112f3acbe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12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3900109" name="26908570-073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3008684" name="26908570-0736-11f1-965b-f33112f3acbe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9686184" name="2891fac0-073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4142949" name="2891fac0-0736-11f1-965b-f33112f3acbe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12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2.Lage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9535761" name="35234b90-073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7395982" name="35234b90-0736-11f1-965b-f33112f3acbe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636118" name="3a10bd40-073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1532531" name="3a10bd40-0736-11f1-965b-f33112f3acbe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12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5989176" name="913b0a30-073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3782477" name="913b0a30-0736-11f1-965b-f33112f3acbe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05251" name="9348db90-073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932606" name="9348db90-0736-11f1-965b-f33112f3acbe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14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8518468" name="28853410-0737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5641689" name="28853410-0737-11f1-965b-f33112f3acbe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2488127" name="2be66070-0737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7517276" name="2be66070-0737-11f1-965b-f33112f3acbe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14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678091" name="3b1a4890-0737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4732176" name="3b1a4890-0737-11f1-965b-f33112f3acbe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3537778" name="3da475e0-0737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3913805" name="3da475e0-0737-11f1-965b-f33112f3acbe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14</w:t>
            </w:r>
          </w:p>
          <w:p>
            <w:pPr>
              <w:spacing w:before="0" w:after="0"/>
            </w:pPr>
            <w:r>
              <w:t>DG - 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3946239" name="89d1cda0-0737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5336529" name="89d1cda0-0737-11f1-965b-f33112f3acbe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 14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943140" name="2eba2470-073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3427099" name="2eba2470-0738-11f1-965b-f33112f3acbe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2503560" name="32bfce30-073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3416383" name="32bfce30-0738-11f1-965b-f33112f3acbe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 14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Floorflex inkl. zementösem 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894424" name="47759fd0-073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28492" name="47759fd0-0738-11f1-965b-f33112f3acbe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8062093" name="4b8f46c0-073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1603476" name="4b8f46c0-0738-11f1-965b-f33112f3acbe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 14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0689209" name="c07349a0-073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5197992" name="c07349a0-0738-11f1-965b-f33112f3acbe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3968018" name="c3e60230-073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7458079" name="c3e60230-0738-11f1-965b-f33112f3acbe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14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4739981" name="d7811500-073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278273" name="d7811500-0738-11f1-965b-f33112f3acbe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0328315" name="da327960-073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9160283" name="da327960-0738-11f1-965b-f33112f3acbe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 14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4948102" name="ea278ea0-073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036963" name="ea278ea0-0738-11f1-965b-f33112f3acbe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7631087" name="ed68fe00-073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3394734" name="ed68fe00-0738-11f1-965b-f33112f3acbe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 14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6093751" name="4c950180-0739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4491194" name="4c950180-0739-11f1-965b-f33112f3acbe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2906968" name="4ebcc380-0739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8005563" name="4ebcc380-0739-11f1-965b-f33112f3acbe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14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443492" name="5f197430-0739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7045530" name="5f197430-0739-11f1-965b-f33112f3acbe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708614" name="61d0cc00-0739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4830692" name="61d0cc00-0739-11f1-965b-f33112f3acbe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14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Floorflex inkl. zementösem 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4884850" name="6eb17550-0739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1390416" name="6eb17550-0739-11f1-965b-f33112f3acbe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26910963" name="726fb5d0-0739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2588511" name="726fb5d0-0739-11f1-965b-f33112f3acbe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16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9253629" name="0d1e7860-074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4080451" name="0d1e7860-0743-11f1-965b-f33112f3acbe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9671329" name="0fb41760-074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8684147" name="0fb41760-0743-11f1-965b-f33112f3acbe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16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0486024" name="1cefd900-074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8982789" name="1cefd900-0743-11f1-965b-f33112f3acbe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1843488" name="205990e0-074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0500432" name="205990e0-0743-11f1-965b-f33112f3acbe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16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4091343" name="2adc7410-074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1576380" name="2adc7410-0743-11f1-965b-f33112f3acbe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3045676" name="2d708c70-074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755529" name="2d708c70-0743-11f1-965b-f33112f3acbe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16</w:t>
            </w:r>
          </w:p>
          <w:p>
            <w:pPr>
              <w:spacing w:before="0" w:after="0"/>
            </w:pPr>
            <w:r>
              <w:t>DG - 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5706809" name="4a47d1a0-074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1552935" name="4a47d1a0-0743-11f1-965b-f33112f3acbe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5696882" name="4ec1e810-074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7314863" name="4ec1e810-0743-11f1-965b-f33112f3acbe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 16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1828330" name="44019140-0744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6946895" name="44019140-0744-11f1-965b-f33112f3acbe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1185779" name="4615a430-0744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8216971" name="4615a430-0744-11f1-965b-f33112f3acbe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16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4506996" name="67264d50-0744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3725261" name="67264d50-0744-11f1-965b-f33112f3acbe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6576514" name="6b12c9c0-0744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1578871" name="6b12c9c0-0744-11f1-965b-f33112f3acbe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16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Floorflex geleimt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7372461" name="7ac027a0-0744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0793650" name="7ac027a0-0744-11f1-965b-f33112f3acbe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8873831" name="7e8d3530-0744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8243801" name="7e8d3530-0744-11f1-965b-f33112f3acbe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16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702811" name="283536f0-0745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4925462" name="283536f0-0745-11f1-965b-f33112f3acbe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9597222" name="2d0b7720-0745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0995133" name="2d0b7720-0745-11f1-965b-f33112f3acbe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 16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459084" name="40ec93a0-0745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7999552" name="40ec93a0-0745-11f1-965b-f33112f3acbe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2550362" name="458aacd0-0745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4823310" name="458aacd0-0745-11f1-965b-f33112f3acbe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Allgemein, Küche, WC 16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Floorflex inkl. zementösem 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5879491" name="53dbd610-0745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891055" name="53dbd610-0745-11f1-965b-f33112f3acbe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9644474" name="5dd39040-0745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710129" name="5dd39040-0745-11f1-965b-f33112f3acbe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18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0648780" name="215f12a0-074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9363395" name="215f12a0-0746-11f1-965b-f33112f3acbe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605501" name="23a2e820-074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1649471" name="23a2e820-0746-11f1-965b-f33112f3acbe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18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2305905" name="3a382820-074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318411" name="3a382820-0746-11f1-965b-f33112f3acbe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5812570" name="3d5594c0-074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9658269" name="3d5594c0-0746-11f1-965b-f33112f3acbe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18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5278917" name="479af9c0-074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2521260" name="479af9c0-0746-11f1-965b-f33112f3acbe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5386217" name="499d5970-074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693241" name="499d5970-0746-11f1-965b-f33112f3acbe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18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7544285" name="51518c40-074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5643882" name="51518c40-0746-11f1-965b-f33112f3acbe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6339493" name="560947f0-074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1039650" name="560947f0-0746-11f1-965b-f33112f3acbe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 18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2829727" name="fdbc7e90-074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737174" name="fdbc7e90-0746-11f1-965b-f33112f3acbe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2105170" name="02e635f0-0747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9051716" name="02e635f0-0747-11f1-965b-f33112f3acbe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18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2738354" name="15009c30-0747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1224980" name="15009c30-0747-11f1-965b-f33112f3acbe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0350971" name="17ecbfa0-0747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0092671" name="17ecbfa0-0747-11f1-965b-f33112f3acbe.jp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Allgemein, Küche, WC 18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2034453" name="515f0450-0747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1965768" name="515f0450-0747-11f1-965b-f33112f3acbe.jp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1497045" name="547dd080-0747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0273508" name="547dd080-0747-11f1-965b-f33112f3acbe.jp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 18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6253132" name="6fd277e0-074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7921245" name="6fd277e0-0748-11f1-965b-f33112f3acbe.jp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6732736" name="727c1410-074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0251788" name="727c1410-0748-11f1-965b-f33112f3acbe.jpg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18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5001140" name="807ad790-074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7610097" name="807ad790-0748-11f1-965b-f33112f3acbe.jpg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4787307" name="83a51570-074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446164" name="83a51570-0748-11f1-965b-f33112f3acbe.jpg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Allgemein, Küche, WC 18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Floorflex inkl. zementösem 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8756472" name="aceae130-074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1670752" name="aceae130-0748-11f1-965b-f33112f3acbe.jpg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3255318" name="d34bdc80-074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2574264" name="d34bdc80-0748-11f1-965b-f33112f3acbe.jpg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20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8300828" name="c5672950-074b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793836" name="c5672950-074b-11f1-965b-f33112f3acbe.jpg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4583283" name="ca5cff70-074b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1694091" name="ca5cff70-074b-11f1-965b-f33112f3acbe.jpg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20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6249526" name="d6f925b0-074b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8855686" name="d6f925b0-074b-11f1-965b-f33112f3acbe.jpg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5681958" name="d9e262f0-074b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2323664" name="d9e262f0-074b-11f1-965b-f33112f3acbe.jpg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20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0982973" name="e224cc00-074b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6203452" name="e224cc00-074b-11f1-965b-f33112f3acbe.jpg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9223916" name="e3c6bc30-074b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3115641" name="e3c6bc30-074b-11f1-965b-f33112f3acbe.jpg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20</w:t>
            </w:r>
          </w:p>
          <w:p>
            <w:pPr>
              <w:spacing w:before="0" w:after="0"/>
            </w:pPr>
            <w:r>
              <w:t>DG - 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8482170" name="f218f6e0-074b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9389758" name="f218f6e0-074b-11f1-965b-f33112f3acbe.jpg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0721751" name="f43bd6e0-074b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0585017" name="f43bd6e0-074b-11f1-965b-f33112f3acbe.jpg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 20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2278811" name="940b22b0-074d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847886" name="940b22b0-074d-11f1-965b-f33112f3acbe.jpg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4037815" name="96653f50-074d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9658184" name="96653f50-074d-11f1-965b-f33112f3acbe.jpg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20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7020518" name="ba032300-074d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527812" name="ba032300-074d-11f1-965b-f33112f3acbe.jpg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5307541" name="bc3f5760-074d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460915" name="bc3f5760-074d-11f1-965b-f33112f3acbe.jpg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20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Floorflex geleimt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3304203" name="d3d3def0-074d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5502971" name="d3d3def0-074d-11f1-965b-f33112f3acbe.jpg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0074201" name="d5a5b8c0-074d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6356701" name="d5a5b8c0-074d-11f1-965b-f33112f3acbe.jpg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 20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0340626" name="f36a9240-074d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2517468" name="f36a9240-074d-11f1-965b-f33112f3acbe.jpg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7292427" name="f578ffe0-074d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4015766" name="f578ffe0-074d-11f1-965b-f33112f3acbe.jpg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20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3640179" name="028992d0-074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5188036" name="028992d0-074e-11f1-965b-f33112f3acbe.jpg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4351670" name="05611cd0-074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4894421" name="05611cd0-074e-11f1-965b-f33112f3acbe.jpg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20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5025348" name="10f39b40-074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6993685" name="10f39b40-074e-11f1-965b-f33112f3acbe.jpg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9366504" name="1b0211c0-074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6101525" name="1b0211c0-074e-11f1-965b-f33112f3acbe.jpg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20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4012813" name="27606bb0-074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618262" name="27606bb0-074e-11f1-965b-f33112f3acbe.jpg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3391447" name="2c40be00-074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0994634" name="2c40be00-074e-11f1-965b-f33112f3acbe.jpg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14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nachbeprobung</w:t>
          </w:r>
        </w:p>
        <w:p>
          <w:pPr>
            <w:spacing w:before="0" w:after="0"/>
          </w:pPr>
          <w:r>
            <w:t>679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media/document_image_rId140.jpeg" Type="http://schemas.openxmlformats.org/officeDocument/2006/relationships/image" Id="rId140"/>
    <Relationship Target="footer.xml" Type="http://schemas.openxmlformats.org/officeDocument/2006/relationships/footer" Id="rId141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